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CDE94" w14:textId="61F0FF44" w:rsidR="00F218CF" w:rsidRPr="00C5585A" w:rsidRDefault="00F218CF" w:rsidP="00F218CF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Supplementary Table 3. </w:t>
      </w:r>
      <w:r w:rsidRPr="00C5585A">
        <w:rPr>
          <w:rFonts w:ascii="Times New Roman" w:hAnsi="Times New Roman" w:cs="Times New Roman"/>
          <w:b/>
          <w:bCs/>
          <w:sz w:val="24"/>
          <w:szCs w:val="24"/>
        </w:rPr>
        <w:t>Univariate Cox regression analysis of DEGs between the 2 LacClusters.</w:t>
      </w:r>
    </w:p>
    <w:tbl>
      <w:tblPr>
        <w:tblW w:w="8222" w:type="dxa"/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1559"/>
        <w:gridCol w:w="1559"/>
        <w:gridCol w:w="1560"/>
      </w:tblGrid>
      <w:tr w:rsidR="00F218CF" w14:paraId="32F03937" w14:textId="77777777" w:rsidTr="006A524B">
        <w:trPr>
          <w:trHeight w:val="391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439EB1" w14:textId="77777777" w:rsidR="00F218CF" w:rsidRDefault="00F218CF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2BDEB7" w14:textId="77777777" w:rsidR="00F218CF" w:rsidRDefault="00F218CF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HR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0BFA67" w14:textId="77777777" w:rsidR="00F218CF" w:rsidRDefault="00F218CF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HR.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8923F38" w14:textId="77777777" w:rsidR="00F218CF" w:rsidRDefault="00F218CF" w:rsidP="006A524B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HR.95H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904692" w14:textId="77777777" w:rsidR="00F218CF" w:rsidRDefault="00F218CF" w:rsidP="006A524B">
            <w:pPr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p </w:t>
            </w:r>
            <w:r>
              <w:rPr>
                <w:rFonts w:ascii="Times New Roman" w:hAnsi="Times New Roman"/>
                <w:b/>
                <w:sz w:val="24"/>
              </w:rPr>
              <w:t>value</w:t>
            </w:r>
          </w:p>
        </w:tc>
      </w:tr>
      <w:tr w:rsidR="00F218CF" w14:paraId="7B9B572B" w14:textId="77777777" w:rsidTr="006A524B">
        <w:trPr>
          <w:trHeight w:val="39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FB5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MMP28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7EE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1.008069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D1C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9B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1.01138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FC2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1.55E-06</w:t>
            </w:r>
          </w:p>
        </w:tc>
      </w:tr>
      <w:tr w:rsidR="00F218CF" w14:paraId="233153C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C14C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SH3PXD2A-AS1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57E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1.046522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A1D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1.026272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6F31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1.067171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929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5.08E-06</w:t>
            </w:r>
          </w:p>
        </w:tc>
      </w:tr>
      <w:tr w:rsidR="00F218CF" w14:paraId="5FE98B6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88C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GJB3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4B1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1.009266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B0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6F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1.013523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77D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1.75E-05</w:t>
            </w:r>
          </w:p>
        </w:tc>
      </w:tr>
      <w:tr w:rsidR="00F218CF" w14:paraId="58A8AEA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6CD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RHOD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D7A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EAF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1.002302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4C85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1.006444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699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3.38E-05</w:t>
            </w:r>
          </w:p>
        </w:tc>
      </w:tr>
      <w:tr w:rsidR="00F218CF" w14:paraId="39170ED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211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COL17A1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9B9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F4A8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C139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1.002526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9225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4.05E-05</w:t>
            </w:r>
          </w:p>
        </w:tc>
      </w:tr>
      <w:tr w:rsidR="00F218CF" w14:paraId="35609C1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120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LIPH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9AD6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1.009142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DA0B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B0F6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1.013543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ABF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4.15E-05</w:t>
            </w:r>
          </w:p>
        </w:tc>
      </w:tr>
      <w:tr w:rsidR="00F218CF" w14:paraId="2418DC4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DFF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ANKRD22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DF1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1.011171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ABB7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1.005715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5F33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1.016657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11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5.71E-05</w:t>
            </w:r>
          </w:p>
        </w:tc>
      </w:tr>
      <w:tr w:rsidR="00F218CF" w14:paraId="7006BAB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813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CKLF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678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1.017151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A0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1.008725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1B7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1.025647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69A3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6.16E-05</w:t>
            </w:r>
          </w:p>
        </w:tc>
      </w:tr>
      <w:tr w:rsidR="00F218CF" w14:paraId="1E40A96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517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KLHL22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4805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0.917806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D66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0.880044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B3F4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0.957189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6E7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6.30E-05</w:t>
            </w:r>
          </w:p>
        </w:tc>
      </w:tr>
      <w:tr w:rsidR="00F218CF" w14:paraId="4E49320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F00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LINC01133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8B74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1.005231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CB4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1.002662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34D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1.007806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0DE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6.42E-05</w:t>
            </w:r>
          </w:p>
        </w:tc>
      </w:tr>
      <w:tr w:rsidR="00F218CF" w14:paraId="70014FF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146A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FLNB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F73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1.002715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43C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7F0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1.004063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B33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7.57E-05</w:t>
            </w:r>
          </w:p>
        </w:tc>
      </w:tr>
      <w:tr w:rsidR="00F218CF" w14:paraId="0F9FFE9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6B1C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TM4SF1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F8F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45B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3B6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C2A4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8.09E-05</w:t>
            </w:r>
          </w:p>
        </w:tc>
      </w:tr>
      <w:tr w:rsidR="00F218CF" w14:paraId="0940B0A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734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BCL2L1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875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1.003727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538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649C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1.005585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EA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8.10E-05</w:t>
            </w:r>
          </w:p>
        </w:tc>
      </w:tr>
      <w:tr w:rsidR="00F218CF" w14:paraId="6C807FC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649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LRRC1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3AC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1.044114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F9A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1.021869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294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1.066843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3264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8.54E-05</w:t>
            </w:r>
          </w:p>
        </w:tc>
      </w:tr>
      <w:tr w:rsidR="00F218CF" w14:paraId="546990D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2FD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ESRP1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74CE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1.010885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E9C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1.005433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C7ED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1.016366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C00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8.72E-05</w:t>
            </w:r>
          </w:p>
        </w:tc>
      </w:tr>
      <w:tr w:rsidR="00F218CF" w14:paraId="1A32564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6854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PPIAP22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5158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1.008905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85A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1.004425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D4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1.013406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C8D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9.46E-05</w:t>
            </w:r>
          </w:p>
        </w:tc>
      </w:tr>
      <w:tr w:rsidR="00F218CF" w14:paraId="0A6C580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5308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GJB4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33D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1.031355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5BE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1.015491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A32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1.047467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013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9.48E-05</w:t>
            </w:r>
          </w:p>
        </w:tc>
      </w:tr>
      <w:tr w:rsidR="00F218CF" w14:paraId="6B3384E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9EC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RNF7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60F7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1.027775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C9DD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1.013727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0889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1.042017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3EA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9.56E-05</w:t>
            </w:r>
          </w:p>
        </w:tc>
      </w:tr>
      <w:tr w:rsidR="00F218CF" w14:paraId="3570003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F2A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LAMC2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079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5DB0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0D5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49B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0.000107</w:t>
            </w:r>
          </w:p>
        </w:tc>
      </w:tr>
      <w:tr w:rsidR="00F218CF" w14:paraId="67DE86E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4FB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SERTAD3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8763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1.011223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CB2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1.005506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5657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1.016973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1B7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0.000114</w:t>
            </w:r>
          </w:p>
        </w:tc>
      </w:tr>
      <w:tr w:rsidR="00F218CF" w14:paraId="709121B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B6A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STN1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CE4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1.014572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8C5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1.007116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C97F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1.022084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FAEC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0.000121</w:t>
            </w:r>
          </w:p>
        </w:tc>
      </w:tr>
      <w:tr w:rsidR="00F218CF" w14:paraId="2BD0D81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8763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KRT19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C60D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B12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944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A7A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0.000129</w:t>
            </w:r>
          </w:p>
        </w:tc>
      </w:tr>
      <w:tr w:rsidR="00F218CF" w14:paraId="160A9D8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DF6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SFR1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566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1.050776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E25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1.024382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9B51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1.077849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45A5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0.000136</w:t>
            </w:r>
          </w:p>
        </w:tc>
      </w:tr>
      <w:tr w:rsidR="00F218CF" w14:paraId="554630E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A7A1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FERMT1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BB99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1.012587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B0C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1.006038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40A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841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0.000158</w:t>
            </w:r>
          </w:p>
        </w:tc>
      </w:tr>
      <w:tr w:rsidR="00F218CF" w14:paraId="6C4186E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FFB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LMO7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A33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1.011899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618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1.005691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5A7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1.018146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C9D7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0.000165</w:t>
            </w:r>
          </w:p>
        </w:tc>
      </w:tr>
      <w:tr w:rsidR="00F218CF" w14:paraId="21C8BF3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1B10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MYEOV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204E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1.006935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21E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1.003319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FC54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1.010564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F83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0.000166</w:t>
            </w:r>
          </w:p>
        </w:tc>
      </w:tr>
      <w:tr w:rsidR="00F218CF" w14:paraId="74714CC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BDD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IFFO1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F0B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0.934888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5CD4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0.90262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018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0.968309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9369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0.000172</w:t>
            </w:r>
          </w:p>
        </w:tc>
      </w:tr>
      <w:tr w:rsidR="00F218CF" w14:paraId="2529E6A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C2E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TM4SF1-AS1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3C51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1.051143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C05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1.024115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66C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1.078886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2EF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0.000175</w:t>
            </w:r>
          </w:p>
        </w:tc>
      </w:tr>
      <w:tr w:rsidR="00F218CF" w14:paraId="28B0AB4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150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SOBP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010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0.831174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D46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0.75464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5BE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0.915469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D541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0.000175</w:t>
            </w:r>
          </w:p>
        </w:tc>
      </w:tr>
      <w:tr w:rsidR="00F218CF" w14:paraId="5123C0C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7E5B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GPRC5A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366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D6D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D507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1.002804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49DB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0.000189</w:t>
            </w:r>
          </w:p>
        </w:tc>
      </w:tr>
      <w:tr w:rsidR="00F218CF" w14:paraId="3F0AD11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6CA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ANXA2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99C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1.001183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E2B3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BC3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04C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0.000195</w:t>
            </w:r>
          </w:p>
        </w:tc>
      </w:tr>
      <w:tr w:rsidR="00F218CF" w14:paraId="5B72736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4AA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TBC1D13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5E0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0.956812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207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0.934798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60CC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0.979345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4AA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0.000201</w:t>
            </w:r>
          </w:p>
        </w:tc>
      </w:tr>
      <w:tr w:rsidR="00F218CF" w14:paraId="4CD1562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2D20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PCDH1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FF7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1.006738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BB3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1.003177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349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1.010312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DB2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0.000204</w:t>
            </w:r>
          </w:p>
        </w:tc>
      </w:tr>
      <w:tr w:rsidR="00F218CF" w14:paraId="21C9E15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34E1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IQANK1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8ABF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9FF1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CFA5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1.029183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B5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0.000207</w:t>
            </w:r>
          </w:p>
        </w:tc>
      </w:tr>
      <w:tr w:rsidR="00F218CF" w14:paraId="1E8C802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6DA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PTMA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6E2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1.001601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ED7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7EAC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1.002451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651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0.000217</w:t>
            </w:r>
          </w:p>
        </w:tc>
      </w:tr>
      <w:tr w:rsidR="00F218CF" w14:paraId="1B8AB56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C4A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ARPC3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3573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1.006319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6A3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094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1.009691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66A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0.000224</w:t>
            </w:r>
          </w:p>
        </w:tc>
      </w:tr>
      <w:tr w:rsidR="00F218CF" w14:paraId="5A7A752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DAE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B3GNT3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CB6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1.004019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A8F2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3A57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1.006172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074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0.000242</w:t>
            </w:r>
          </w:p>
        </w:tc>
      </w:tr>
      <w:tr w:rsidR="00F218CF" w14:paraId="16271CE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E81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CDIP1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303B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0.960133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1C90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0.93939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A44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0.981333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EC6A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0.000261</w:t>
            </w:r>
          </w:p>
        </w:tc>
      </w:tr>
      <w:tr w:rsidR="00F218CF" w14:paraId="1C3B351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D95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TNFRSF21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95A1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1.003215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153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33C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1.004946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89C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0.000262</w:t>
            </w:r>
          </w:p>
        </w:tc>
      </w:tr>
      <w:tr w:rsidR="00F218CF" w14:paraId="52B5390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02F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S100A16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22A3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B1B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E10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CC6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0.000269</w:t>
            </w:r>
          </w:p>
        </w:tc>
      </w:tr>
      <w:tr w:rsidR="00F218CF" w14:paraId="2E4FAF6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AB15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KRT18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330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77D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24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4A2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0.000272</w:t>
            </w:r>
          </w:p>
        </w:tc>
      </w:tr>
      <w:tr w:rsidR="00F218CF" w14:paraId="579D7E1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84C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CTNNA1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C1A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061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1.002862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852C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1.009569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C0CA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0.000272</w:t>
            </w:r>
          </w:p>
        </w:tc>
      </w:tr>
      <w:tr w:rsidR="00F218CF" w14:paraId="2603487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C01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AP000695.2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2FC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1.111494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E6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1.049872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24E3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1.176733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F581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0.000281</w:t>
            </w:r>
          </w:p>
        </w:tc>
      </w:tr>
      <w:tr w:rsidR="00F218CF" w14:paraId="38DDE62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FDC7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NCOA5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995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0.971704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87C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0.95677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F0D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0.986871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7C0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0.000281</w:t>
            </w:r>
          </w:p>
        </w:tc>
      </w:tr>
      <w:tr w:rsidR="00F218CF" w14:paraId="132D570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FD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OCIAD2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FF15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B8F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1.002087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2876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1.007079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0774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0.000313</w:t>
            </w:r>
          </w:p>
        </w:tc>
      </w:tr>
      <w:tr w:rsidR="00F218CF" w14:paraId="23464A5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09F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GNG7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58A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0.934035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FB3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0.899973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2B3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0.969387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01A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0.000318</w:t>
            </w:r>
          </w:p>
        </w:tc>
      </w:tr>
      <w:tr w:rsidR="00F218CF" w14:paraId="012015F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FE8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CDCP1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BC1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1.008817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C208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1.003999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79A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1.013659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99A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0.000326</w:t>
            </w:r>
          </w:p>
        </w:tc>
      </w:tr>
      <w:tr w:rsidR="00F218CF" w14:paraId="4DF180C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7C8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LINC02577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778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1.086126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76E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1.037873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818F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1.136622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3DB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0.000366</w:t>
            </w:r>
          </w:p>
        </w:tc>
      </w:tr>
      <w:tr w:rsidR="00F218CF" w14:paraId="732021A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554A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CAPN1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CD9F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1.007118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2B0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1.003181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7A11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1.011071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C7B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0.000387</w:t>
            </w:r>
          </w:p>
        </w:tc>
      </w:tr>
      <w:tr w:rsidR="00F218CF" w14:paraId="22117CB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71B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CHMP4C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C056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7A3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1.006028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C95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1.021151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2A0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0.000402</w:t>
            </w:r>
          </w:p>
        </w:tc>
      </w:tr>
      <w:tr w:rsidR="00F218CF" w14:paraId="7A34277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97F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RAB11FIP3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371C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0.955329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0834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85C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0.979869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E9B2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0.000413</w:t>
            </w:r>
          </w:p>
        </w:tc>
      </w:tr>
      <w:tr w:rsidR="00F218CF" w14:paraId="2637A07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B3F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LINC00909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267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0.865878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30D8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0.799348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A2F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0.937945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C7A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0.000415</w:t>
            </w:r>
          </w:p>
        </w:tc>
      </w:tr>
      <w:tr w:rsidR="00F218CF" w14:paraId="28BD4EF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3845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ANXA3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9D8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1.008256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607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7FC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1.012874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9D7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0.00042</w:t>
            </w:r>
          </w:p>
        </w:tc>
      </w:tr>
      <w:tr w:rsidR="00F218CF" w14:paraId="3C774EE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A87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GKAP1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43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0.825203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E3A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0.741177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D5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0.918755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F784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0.000454</w:t>
            </w:r>
          </w:p>
        </w:tc>
      </w:tr>
      <w:tr w:rsidR="00F218CF" w14:paraId="03FF0AE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AFCD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EFNB1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18B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217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1.002092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D8F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1.007429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FABC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0.000462</w:t>
            </w:r>
          </w:p>
        </w:tc>
      </w:tr>
      <w:tr w:rsidR="00F218CF" w14:paraId="634511C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3010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PPP1R14B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C89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1.004195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3E4A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86E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1.006552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D70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0.000464</w:t>
            </w:r>
          </w:p>
        </w:tc>
      </w:tr>
      <w:tr w:rsidR="00F218CF" w14:paraId="4DE7DEE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848F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PDE4C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55DF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1.045788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1B1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1.019883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FA7F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1.07235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A95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0.000468</w:t>
            </w:r>
          </w:p>
        </w:tc>
      </w:tr>
      <w:tr w:rsidR="00F218CF" w14:paraId="261E7C6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EAA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H4C9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92A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1.021823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6AE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1.009464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A75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1.034334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056C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0.000507</w:t>
            </w:r>
          </w:p>
        </w:tc>
      </w:tr>
      <w:tr w:rsidR="00F218CF" w14:paraId="3BDC966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6EFA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ZNF671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4C60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0.888826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D541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0.831645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062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0.949939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6830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0.000513</w:t>
            </w:r>
          </w:p>
        </w:tc>
      </w:tr>
      <w:tr w:rsidR="00F218CF" w14:paraId="7357CA9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1D8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MGLL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E1B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1.007183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15D6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1.003116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86B1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1.011267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140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0.000526</w:t>
            </w:r>
          </w:p>
        </w:tc>
      </w:tr>
      <w:tr w:rsidR="00F218CF" w14:paraId="60F3207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532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PML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FDC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1.029733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81FB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1.012778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541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1.046973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15B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0.000543</w:t>
            </w:r>
          </w:p>
        </w:tc>
      </w:tr>
      <w:tr w:rsidR="00F218CF" w14:paraId="5F2841C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278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S100A11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555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01F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12C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6362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0.000547</w:t>
            </w:r>
          </w:p>
        </w:tc>
      </w:tr>
      <w:tr w:rsidR="00F218CF" w14:paraId="0767DB1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006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ANXA2P2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841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AD51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E96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1.025897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5D6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0.000547</w:t>
            </w:r>
          </w:p>
        </w:tc>
      </w:tr>
      <w:tr w:rsidR="00F218CF" w14:paraId="73F8904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D042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SYNGR1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638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0.931352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2D3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0.894491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1F2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0.969733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08F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0.000557</w:t>
            </w:r>
          </w:p>
        </w:tc>
      </w:tr>
      <w:tr w:rsidR="00F218CF" w14:paraId="04C4C72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364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P2RY2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DE7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1.062968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32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576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1.100475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5FC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0.000557</w:t>
            </w:r>
          </w:p>
        </w:tc>
      </w:tr>
      <w:tr w:rsidR="00F218CF" w14:paraId="5534992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A9D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NUAK2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67D0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0.933189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7EF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0.897195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080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0.970627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B83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0.00057</w:t>
            </w:r>
          </w:p>
        </w:tc>
      </w:tr>
      <w:tr w:rsidR="00F218CF" w14:paraId="185079E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4C18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TMEM92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0B5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1.022664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112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1.009665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66A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1.03583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395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0.000595</w:t>
            </w:r>
          </w:p>
        </w:tc>
      </w:tr>
      <w:tr w:rsidR="00F218CF" w14:paraId="04C9366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0D3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LAMB3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107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6C4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F1D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C5B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0.000605</w:t>
            </w:r>
          </w:p>
        </w:tc>
      </w:tr>
      <w:tr w:rsidR="00F218CF" w14:paraId="3ECAF0C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7CC4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NRIP2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3C01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0.882257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DA8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0.821094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1D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0.947977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B5D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0.000632</w:t>
            </w:r>
          </w:p>
        </w:tc>
      </w:tr>
      <w:tr w:rsidR="00F218CF" w14:paraId="65D2558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3597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PSME1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BB79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1.003075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E1C4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EB6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1.004845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460C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0.000639</w:t>
            </w:r>
          </w:p>
        </w:tc>
      </w:tr>
      <w:tr w:rsidR="00F218CF" w14:paraId="1EB0F6E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86A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NEURL4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687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0.911168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FA94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0.863567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EC4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0.961393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E2CF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0.000678</w:t>
            </w:r>
          </w:p>
        </w:tc>
      </w:tr>
      <w:tr w:rsidR="00F218CF" w14:paraId="414A33A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C9B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ARL6IP1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C4A2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1.002742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58F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1.001158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24A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ED4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0.000687</w:t>
            </w:r>
          </w:p>
        </w:tc>
      </w:tr>
      <w:tr w:rsidR="00F218CF" w14:paraId="7076B51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4F8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PPP1R14BP3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207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1D3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1.002725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5151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1.010269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7939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0.000716</w:t>
            </w:r>
          </w:p>
        </w:tc>
      </w:tr>
      <w:tr w:rsidR="00F218CF" w14:paraId="1F662A6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E9E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METTL5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2AE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1.04751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29CD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1.019709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8DAA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1.07607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9D3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0.000719</w:t>
            </w:r>
          </w:p>
        </w:tc>
      </w:tr>
      <w:tr w:rsidR="00F218CF" w14:paraId="2EC2795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583D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CNNM4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FA1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1.025399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1AA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1.010579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77FD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1.040436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F440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0.000733</w:t>
            </w:r>
          </w:p>
        </w:tc>
      </w:tr>
      <w:tr w:rsidR="00F218CF" w14:paraId="2B9AD7C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6F2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IRF6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18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1.005807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C2B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1.002417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B50B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1.009209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40D3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0.000776</w:t>
            </w:r>
          </w:p>
        </w:tc>
      </w:tr>
      <w:tr w:rsidR="00F218CF" w14:paraId="3EAC5B8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407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EVL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D9F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0.96506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0FD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0.945202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4B97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0.985336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C2C4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0.000801</w:t>
            </w:r>
          </w:p>
        </w:tc>
      </w:tr>
      <w:tr w:rsidR="00F218CF" w14:paraId="77F29AC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0A79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RTP4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AC3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1.016888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7BF1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1.006973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B43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882E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0.000808</w:t>
            </w:r>
          </w:p>
        </w:tc>
      </w:tr>
      <w:tr w:rsidR="00F218CF" w14:paraId="717F4C1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7B8D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ACOT4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B5B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1.089876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EF6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1.036226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09F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1.146304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11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0.000833</w:t>
            </w:r>
          </w:p>
        </w:tc>
      </w:tr>
      <w:tr w:rsidR="00F218CF" w14:paraId="78C2DB8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6CD9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ZNF853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A25C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6EE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0.906337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99C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0.974706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955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0.000835</w:t>
            </w:r>
          </w:p>
        </w:tc>
      </w:tr>
      <w:tr w:rsidR="00F218CF" w14:paraId="05C823B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BDE4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PLK1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BDB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1.035762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211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1.014621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1AC1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1.057344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4309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0.000839</w:t>
            </w:r>
          </w:p>
        </w:tc>
      </w:tr>
      <w:tr w:rsidR="00F218CF" w14:paraId="4A55D94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D7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AC090515.5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D9F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1.030255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AC6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1.012385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F13F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1.048439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DCC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0.000841</w:t>
            </w:r>
          </w:p>
        </w:tc>
      </w:tr>
      <w:tr w:rsidR="00F218CF" w14:paraId="1ECF054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CB2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TXN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AB7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006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D56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1.002469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CCA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0.000864</w:t>
            </w:r>
          </w:p>
        </w:tc>
      </w:tr>
      <w:tr w:rsidR="00F218CF" w14:paraId="1EAAAAF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A3F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NOP10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FE8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1.002718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1EC4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1.001117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1BB9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6E70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0.000871</w:t>
            </w:r>
          </w:p>
        </w:tc>
      </w:tr>
      <w:tr w:rsidR="00F218CF" w14:paraId="37D5DB5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DF6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CERS4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E7F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0.944638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6AF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0.913449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1C5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0.976892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9BD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0.000885</w:t>
            </w:r>
          </w:p>
        </w:tc>
      </w:tr>
      <w:tr w:rsidR="00F218CF" w14:paraId="06AF085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D313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MVB12B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5C7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0.880695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FB0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0.817143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02C1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0.949189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7853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0.000885</w:t>
            </w:r>
          </w:p>
        </w:tc>
      </w:tr>
      <w:tr w:rsidR="00F218CF" w14:paraId="6CB1ED9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FDEA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CLIP3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C84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0.979148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6576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378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0.991429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BA33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0.000921</w:t>
            </w:r>
          </w:p>
        </w:tc>
      </w:tr>
      <w:tr w:rsidR="00F218CF" w14:paraId="5BC102C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4AD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0F8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1.007271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933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94A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1.011601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10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0.000932</w:t>
            </w:r>
          </w:p>
        </w:tc>
      </w:tr>
      <w:tr w:rsidR="00F218CF" w14:paraId="470D5F5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DC7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ZSCAN18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E859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0.943408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7FE6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0.911348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845C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0.976596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9ED9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0.000958</w:t>
            </w:r>
          </w:p>
        </w:tc>
      </w:tr>
      <w:tr w:rsidR="00F218CF" w14:paraId="2DD8387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FC5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CBX6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530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0.978909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0B53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0.966583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41D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0.991393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DC48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0.000977</w:t>
            </w:r>
          </w:p>
        </w:tc>
      </w:tr>
      <w:tr w:rsidR="00F218CF" w14:paraId="03F394B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A2E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LGALS3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3A5D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F16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8D38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1.001603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81E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0.000979</w:t>
            </w:r>
          </w:p>
        </w:tc>
      </w:tr>
      <w:tr w:rsidR="00F218CF" w14:paraId="7C54653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CD98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PTK6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280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1.006393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647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1.002577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694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1.010223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7ED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0.001008</w:t>
            </w:r>
          </w:p>
        </w:tc>
      </w:tr>
      <w:tr w:rsidR="00F218CF" w14:paraId="209A6BA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C21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RIC3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AD8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0.826259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C89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0.737289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D2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0.925965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382B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0.001026</w:t>
            </w:r>
          </w:p>
        </w:tc>
      </w:tr>
      <w:tr w:rsidR="00F218CF" w14:paraId="336705A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03F2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SNRPG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3AD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1.018052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1553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1.007219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FDD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1.029001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D6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0.001046</w:t>
            </w:r>
          </w:p>
        </w:tc>
      </w:tr>
      <w:tr w:rsidR="00F218CF" w14:paraId="77A5E9A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F93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ZNF667-AS1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7C7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0.933667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3A3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0.896074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01C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0.972837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4810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0.001063</w:t>
            </w:r>
          </w:p>
        </w:tc>
      </w:tr>
      <w:tr w:rsidR="00F218CF" w14:paraId="4A387BF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110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SMPD1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348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0.986579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32F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0.978626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979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0.994596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350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0.001067</w:t>
            </w:r>
          </w:p>
        </w:tc>
      </w:tr>
      <w:tr w:rsidR="00F218CF" w14:paraId="626A084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87F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KLK10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2A47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1.003125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B38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128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D4D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0.001072</w:t>
            </w:r>
          </w:p>
        </w:tc>
      </w:tr>
      <w:tr w:rsidR="00F218CF" w14:paraId="6BE1161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CF74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CBX7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CE1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0.959465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B0E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0.935946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D1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0.983576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AEB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0.001084</w:t>
            </w:r>
          </w:p>
        </w:tc>
      </w:tr>
      <w:tr w:rsidR="00F218CF" w14:paraId="6A05A1C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9C1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H1-2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AA4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D462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94AD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1.002183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9F47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0.001084</w:t>
            </w:r>
          </w:p>
        </w:tc>
      </w:tr>
      <w:tr w:rsidR="00F218CF" w14:paraId="352CB6F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09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CAMKK1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5C5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0.860224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A64B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0.785927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663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0.941544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8B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0.001087</w:t>
            </w:r>
          </w:p>
        </w:tc>
      </w:tr>
      <w:tr w:rsidR="00F218CF" w14:paraId="3FB5094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3EB6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ELOVL1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9FD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1.005412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484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1.002156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D89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1.008679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997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0.001108</w:t>
            </w:r>
          </w:p>
        </w:tc>
      </w:tr>
      <w:tr w:rsidR="00F218CF" w14:paraId="6C1F2EB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168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VASH1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CCE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0.960197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89D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0.936958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514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0.984013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DA35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0.001157</w:t>
            </w:r>
          </w:p>
        </w:tc>
      </w:tr>
      <w:tr w:rsidR="00F218CF" w14:paraId="171BD3E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02F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KRT8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C2E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B31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72BE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C692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0.00116</w:t>
            </w:r>
          </w:p>
        </w:tc>
      </w:tr>
      <w:tr w:rsidR="00F218CF" w14:paraId="2EBEF0B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CA4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PLEK2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FDC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1.003971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85A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6FBB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1.006375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28B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0.001162</w:t>
            </w:r>
          </w:p>
        </w:tc>
      </w:tr>
      <w:tr w:rsidR="00F218CF" w14:paraId="10BC2DE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62E0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MBOAT2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13C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1.015536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5395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1.006129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48C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1.025032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08E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0.001167</w:t>
            </w:r>
          </w:p>
        </w:tc>
      </w:tr>
      <w:tr w:rsidR="00F218CF" w14:paraId="0E375A1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A5F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IPO5P1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6FD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0.879127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3E6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0.813325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1A24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0.950253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F7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0.001173</w:t>
            </w:r>
          </w:p>
        </w:tc>
      </w:tr>
      <w:tr w:rsidR="00F218CF" w14:paraId="218B56B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831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CPT1C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EFC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0.915439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D74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0.867803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26E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0.96569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5701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0.001194</w:t>
            </w:r>
          </w:p>
        </w:tc>
      </w:tr>
      <w:tr w:rsidR="00F218CF" w14:paraId="03F1DDC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B65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CHST10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98A7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0.899439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1328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0.843584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C02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0.958991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99D3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0.001195</w:t>
            </w:r>
          </w:p>
        </w:tc>
      </w:tr>
      <w:tr w:rsidR="00F218CF" w14:paraId="5A239C6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663C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HSBP1L1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F8C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1.027819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B0F2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1.010795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130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1.04513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5FB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0.001282</w:t>
            </w:r>
          </w:p>
        </w:tc>
      </w:tr>
      <w:tr w:rsidR="00F218CF" w14:paraId="547AC32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364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SNPH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A90E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0.908412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754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0.856788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05D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0.963146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1349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0.001291</w:t>
            </w:r>
          </w:p>
        </w:tc>
      </w:tr>
      <w:tr w:rsidR="00F218CF" w14:paraId="1703A6F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D30D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ITGA3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69B9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1.002064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CC0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3B9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1.003328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2C6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0.001338</w:t>
            </w:r>
          </w:p>
        </w:tc>
      </w:tr>
      <w:tr w:rsidR="00F218CF" w14:paraId="59FE84A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993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MEGF8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1FE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0.94798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D16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A66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0.979473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BA2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0.001356</w:t>
            </w:r>
          </w:p>
        </w:tc>
      </w:tr>
      <w:tr w:rsidR="00F218CF" w14:paraId="5809DF1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3AE4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BZW2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252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1.015871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16CB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1.006122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42AB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1.025715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80C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0.001373</w:t>
            </w:r>
          </w:p>
        </w:tc>
      </w:tr>
      <w:tr w:rsidR="00F218CF" w14:paraId="1372905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F9A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LINC01963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A3B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0.914299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14D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0.865444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EEDB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0.965913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189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0.001385</w:t>
            </w:r>
          </w:p>
        </w:tc>
      </w:tr>
      <w:tr w:rsidR="00F218CF" w14:paraId="4EEC788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7EE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AL513165.1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244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0.937022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80B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0.900385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6F38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0.975149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83D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0.001391</w:t>
            </w:r>
          </w:p>
        </w:tc>
      </w:tr>
      <w:tr w:rsidR="00F218CF" w14:paraId="1788BB0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9DD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CYFIP2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C3E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0.951583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FBE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0.923014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13D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0.981036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85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0.001418</w:t>
            </w:r>
          </w:p>
        </w:tc>
      </w:tr>
      <w:tr w:rsidR="00F218CF" w14:paraId="73EC8B6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87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PSMG3-AS1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C4E9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0.797594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07AC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0.694109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328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0.916508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FC6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0.001425</w:t>
            </w:r>
          </w:p>
        </w:tc>
      </w:tr>
      <w:tr w:rsidR="00F218CF" w14:paraId="393F598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DE5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BEND5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A91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0.889899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AF83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0.828275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03C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0.956108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1C0D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0.001443</w:t>
            </w:r>
          </w:p>
        </w:tc>
      </w:tr>
      <w:tr w:rsidR="00F218CF" w14:paraId="691AF0A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AB2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GDF11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B57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0.865392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BEF7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0.791708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F214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0.945934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D0B6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0.001452</w:t>
            </w:r>
          </w:p>
        </w:tc>
      </w:tr>
      <w:tr w:rsidR="00F218CF" w14:paraId="32BB423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F94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RNF149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D788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1.019113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4F7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1.007302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564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1.031063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2CC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0.001457</w:t>
            </w:r>
          </w:p>
        </w:tc>
      </w:tr>
      <w:tr w:rsidR="00F218CF" w14:paraId="78B1359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7B5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COA4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0D6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1.022176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FCF3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1.008439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E4B4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1.036101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B91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0.001487</w:t>
            </w:r>
          </w:p>
        </w:tc>
      </w:tr>
      <w:tr w:rsidR="00F218CF" w14:paraId="57C3689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107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RAB39B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F041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0.866738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D5E5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0.793537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A1E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0.946692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D8D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0.001489</w:t>
            </w:r>
          </w:p>
        </w:tc>
      </w:tr>
      <w:tr w:rsidR="00F218CF" w14:paraId="55134CE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1497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PARD6B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C52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1.049121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0F34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1.018501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130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1.080662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D2C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0.001509</w:t>
            </w:r>
          </w:p>
        </w:tc>
      </w:tr>
      <w:tr w:rsidR="00F218CF" w14:paraId="6CAF315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977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TMEM88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138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0.955065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2AF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0.92827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498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0.982634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9188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0.001543</w:t>
            </w:r>
          </w:p>
        </w:tc>
      </w:tr>
      <w:tr w:rsidR="00F218CF" w14:paraId="1B1A10D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57E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FDFT1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CF3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1.004485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0CB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714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1.007273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A63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0.001557</w:t>
            </w:r>
          </w:p>
        </w:tc>
      </w:tr>
      <w:tr w:rsidR="00F218CF" w14:paraId="2317C69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3CE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RAPGEFL1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ECD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1.008159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255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1.003095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5FC9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1.013249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7190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0.001564</w:t>
            </w:r>
          </w:p>
        </w:tc>
      </w:tr>
      <w:tr w:rsidR="00F218CF" w14:paraId="184D04C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936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MARK1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C761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0.858792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C1E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0.781448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7CB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0.943791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A1D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0.00157</w:t>
            </w:r>
          </w:p>
        </w:tc>
      </w:tr>
      <w:tr w:rsidR="00F218CF" w14:paraId="74A9FB9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C6B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PKIG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2E2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0.985439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C1FD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0.976508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E32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7D5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0.001588</w:t>
            </w:r>
          </w:p>
        </w:tc>
      </w:tr>
      <w:tr w:rsidR="00F218CF" w14:paraId="2DF2F8B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696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AC073857.1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18B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0.89216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E56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0.831091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E66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0.957716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78E8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0.001609</w:t>
            </w:r>
          </w:p>
        </w:tc>
      </w:tr>
      <w:tr w:rsidR="00F218CF" w14:paraId="341F690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BE54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P3H2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8F2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1.017633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51F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1.006618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32B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1.028768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A0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0.001645</w:t>
            </w:r>
          </w:p>
        </w:tc>
      </w:tr>
      <w:tr w:rsidR="00F218CF" w14:paraId="158BABD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CA4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ZWINT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B51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1.023164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B92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1.008669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01E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1.037867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F4F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0.001657</w:t>
            </w:r>
          </w:p>
        </w:tc>
      </w:tr>
      <w:tr w:rsidR="00F218CF" w14:paraId="05C5832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B315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RPS27L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19E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1.037087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2BB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1.013812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C9C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1.060896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402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0.001664</w:t>
            </w:r>
          </w:p>
        </w:tc>
      </w:tr>
      <w:tr w:rsidR="00F218CF" w14:paraId="191D7F4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621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PLEKHN1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DCE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1.029078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9DC3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1.010841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271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1.047645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E242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0.001679</w:t>
            </w:r>
          </w:p>
        </w:tc>
      </w:tr>
      <w:tr w:rsidR="00F218CF" w14:paraId="6B226CA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886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UNC5B-AS1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C05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1.016814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1EA3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1.006281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398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1.027457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B052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0.001698</w:t>
            </w:r>
          </w:p>
        </w:tc>
      </w:tr>
      <w:tr w:rsidR="00F218CF" w14:paraId="1B50D50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E62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OASL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89A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1.010301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D32D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531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1.016803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69C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0.001743</w:t>
            </w:r>
          </w:p>
        </w:tc>
      </w:tr>
      <w:tr w:rsidR="00F218CF" w14:paraId="74ECC21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9B0D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KLF5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0CD5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1.002553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167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3FA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1.004155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3E24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0.001755</w:t>
            </w:r>
          </w:p>
        </w:tc>
      </w:tr>
      <w:tr w:rsidR="00F218CF" w14:paraId="52E1E60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FCA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NGEF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CBD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1.025768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1449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1.009532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1B41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1.042264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5CE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0.001776</w:t>
            </w:r>
          </w:p>
        </w:tc>
      </w:tr>
      <w:tr w:rsidR="00F218CF" w14:paraId="66A5656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1DE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SMAD3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168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1.010407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A87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1.003863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F9AC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1.016993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1227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0.001791</w:t>
            </w:r>
          </w:p>
        </w:tc>
      </w:tr>
      <w:tr w:rsidR="00F218CF" w14:paraId="39FEB97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04F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GNA15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8F3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1.011698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9F7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2D6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1.019114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F6E7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0.001802</w:t>
            </w:r>
          </w:p>
        </w:tc>
      </w:tr>
      <w:tr w:rsidR="00F218CF" w14:paraId="2AAE613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78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CCDC58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358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1.050619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D411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790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1.083731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9F44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0.001814</w:t>
            </w:r>
          </w:p>
        </w:tc>
      </w:tr>
      <w:tr w:rsidR="00F218CF" w14:paraId="2686E43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CD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EPHA2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B6C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FA4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EC67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08F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0.001835</w:t>
            </w:r>
          </w:p>
        </w:tc>
      </w:tr>
      <w:tr w:rsidR="00F218CF" w14:paraId="48FF619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E89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TMPRSS4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C98D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1.004935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108B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811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1.008057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D63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0.001865</w:t>
            </w:r>
          </w:p>
        </w:tc>
      </w:tr>
      <w:tr w:rsidR="00F218CF" w14:paraId="5874380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EF4E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TSPAN1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549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4BD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652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1.001667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68D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0.001865</w:t>
            </w:r>
          </w:p>
        </w:tc>
      </w:tr>
      <w:tr w:rsidR="00F218CF" w14:paraId="1D9F952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7070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MAGEH1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5EC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0.98829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F99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0.980981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E028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0.995654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3A0E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0.001872</w:t>
            </w:r>
          </w:p>
        </w:tc>
      </w:tr>
      <w:tr w:rsidR="00F218CF" w14:paraId="4ADF252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ADD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NDUFB4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E79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1.008949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896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1.003293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7FB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1.014637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FD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0.001894</w:t>
            </w:r>
          </w:p>
        </w:tc>
      </w:tr>
      <w:tr w:rsidR="00F218CF" w14:paraId="0219E4D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68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MAGEE1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A1D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0.883241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C31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0.816615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DD7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0.955303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6168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0.001918</w:t>
            </w:r>
          </w:p>
        </w:tc>
      </w:tr>
      <w:tr w:rsidR="00F218CF" w14:paraId="2FFFFFF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D231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APBB1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7DD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0.976404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85F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0.961744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AE7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0.991287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FE0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0.001976</w:t>
            </w:r>
          </w:p>
        </w:tc>
      </w:tr>
      <w:tr w:rsidR="00F218CF" w14:paraId="75034E2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AE13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RNF223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E25C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1.065801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C7C1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1.023626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06F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1.109713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59A0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0.001978</w:t>
            </w:r>
          </w:p>
        </w:tc>
      </w:tr>
      <w:tr w:rsidR="00F218CF" w14:paraId="44816B5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AAD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ANGEL1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1081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0.948924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44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0.917906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DB8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0.980991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DB90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0.001989</w:t>
            </w:r>
          </w:p>
        </w:tc>
      </w:tr>
      <w:tr w:rsidR="00F218CF" w14:paraId="1BF5098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08C6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SQOR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6248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1.013613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521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1.004962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B6A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1.022338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92F3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0.00199</w:t>
            </w:r>
          </w:p>
        </w:tc>
      </w:tr>
      <w:tr w:rsidR="00F218CF" w14:paraId="0111D51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C45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TSPAN33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16E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0.97243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C71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0.955328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D8A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0.989839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79E5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0.002014</w:t>
            </w:r>
          </w:p>
        </w:tc>
      </w:tr>
      <w:tr w:rsidR="00F218CF" w14:paraId="6B06709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854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KCTD2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F01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0.959604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D3B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0.934772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DDA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0.985095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3B7F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0.002052</w:t>
            </w:r>
          </w:p>
        </w:tc>
      </w:tr>
      <w:tr w:rsidR="00F218CF" w14:paraId="1126A68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9A7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KRT7-AS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8A2F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1.019523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1AC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1.007053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587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1.032147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FA1F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0.002074</w:t>
            </w:r>
          </w:p>
        </w:tc>
      </w:tr>
      <w:tr w:rsidR="00F218CF" w14:paraId="4164EFA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E67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PPP1R14D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3BB0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A5C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1.003102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F32C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1.014061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AA91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0.002089</w:t>
            </w:r>
          </w:p>
        </w:tc>
      </w:tr>
      <w:tr w:rsidR="00F218CF" w14:paraId="3755273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ACAE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IL1RN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62B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1.006452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85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1.002331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0C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1.010589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0A4F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0.002123</w:t>
            </w:r>
          </w:p>
        </w:tc>
      </w:tr>
      <w:tr w:rsidR="00F218CF" w14:paraId="67E3264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40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ADGRF1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72E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1.034902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1BA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536D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1.05781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60D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0.002132</w:t>
            </w:r>
          </w:p>
        </w:tc>
      </w:tr>
      <w:tr w:rsidR="00F218CF" w14:paraId="229C04C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078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RFXAP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1E9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0.877118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321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0.806697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38FA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0.953686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9D8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0.002137</w:t>
            </w:r>
          </w:p>
        </w:tc>
      </w:tr>
      <w:tr w:rsidR="00F218CF" w14:paraId="422FF49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F27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TNRC6C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A56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0.888906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481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0.824479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47C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0.958368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916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0.002157</w:t>
            </w:r>
          </w:p>
        </w:tc>
      </w:tr>
      <w:tr w:rsidR="00F218CF" w14:paraId="30A7D23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76D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RAPGEF4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9FBE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0.876593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734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0.805772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06AF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0.953639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58A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0.002181</w:t>
            </w:r>
          </w:p>
        </w:tc>
      </w:tr>
      <w:tr w:rsidR="00F218CF" w14:paraId="34A5B71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4A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TBL1X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515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0.957124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CE7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0.930666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959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0.984334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A2B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0.002184</w:t>
            </w:r>
          </w:p>
        </w:tc>
      </w:tr>
      <w:tr w:rsidR="00F218CF" w14:paraId="176ED43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E55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PRELID2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106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1.100956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0E02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1.035178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43F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1.170914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9A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0.002214</w:t>
            </w:r>
          </w:p>
        </w:tc>
      </w:tr>
      <w:tr w:rsidR="00F218CF" w14:paraId="643C041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009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NET1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681D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1.003598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EE4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F98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0745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0.002318</w:t>
            </w:r>
          </w:p>
        </w:tc>
      </w:tr>
      <w:tr w:rsidR="00F218CF" w14:paraId="4F509B6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517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SERPINB1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2F24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657B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F65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1.002591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8CEC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0.002357</w:t>
            </w:r>
          </w:p>
        </w:tc>
      </w:tr>
      <w:tr w:rsidR="00F218CF" w14:paraId="019B421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923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SSH3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13E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1.009696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CB5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1.003435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CE95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1.015997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FB1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0.002363</w:t>
            </w:r>
          </w:p>
        </w:tc>
      </w:tr>
      <w:tr w:rsidR="00F218CF" w14:paraId="7960376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269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SFXN3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5BA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1.010311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F890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962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1.017017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A3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0.002373</w:t>
            </w:r>
          </w:p>
        </w:tc>
      </w:tr>
      <w:tr w:rsidR="00F218CF" w14:paraId="3824E17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9747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GALNT16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670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0.845666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39B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0.758986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912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0.942246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BEA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0.00238</w:t>
            </w:r>
          </w:p>
        </w:tc>
      </w:tr>
      <w:tr w:rsidR="00F218CF" w14:paraId="4C7140B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B438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MYL12B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BCC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84E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02E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2248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0.00238</w:t>
            </w:r>
          </w:p>
        </w:tc>
      </w:tr>
      <w:tr w:rsidR="00F218CF" w14:paraId="436E911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D74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CTTN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46D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ABD5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ED0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1.008351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0CD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0.002464</w:t>
            </w:r>
          </w:p>
        </w:tc>
      </w:tr>
      <w:tr w:rsidR="00F218CF" w14:paraId="09689B8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182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YOD1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598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1.048368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F6B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1.016776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B3B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1.080942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30E4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0.002481</w:t>
            </w:r>
          </w:p>
        </w:tc>
      </w:tr>
      <w:tr w:rsidR="00F218CF" w14:paraId="5D89B31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3780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TMBIM1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0E3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717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D05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B16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0.002487</w:t>
            </w:r>
          </w:p>
        </w:tc>
      </w:tr>
      <w:tr w:rsidR="00F218CF" w14:paraId="63B99B5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752D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PLCD3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2D14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1.011782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2BD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1.004132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25E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1.019491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B4F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0.002487</w:t>
            </w:r>
          </w:p>
        </w:tc>
      </w:tr>
      <w:tr w:rsidR="00F218CF" w14:paraId="36AD853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9F7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OVOL1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9C9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1.038013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06C8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F2DB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1.063413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9765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0.002488</w:t>
            </w:r>
          </w:p>
        </w:tc>
      </w:tr>
      <w:tr w:rsidR="00F218CF" w14:paraId="7B06105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BEC1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CD99L2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C09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0.981614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D2F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0.969872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FB6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0.993498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9A2C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0.002508</w:t>
            </w:r>
          </w:p>
        </w:tc>
      </w:tr>
      <w:tr w:rsidR="00F218CF" w14:paraId="05F17D8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DE3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FGF14-AS2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6BB9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0.907962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7AB4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0.852783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1D2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0.966711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E1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0.002542</w:t>
            </w:r>
          </w:p>
        </w:tc>
      </w:tr>
      <w:tr w:rsidR="00F218CF" w14:paraId="286B648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856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SDC4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35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3C1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DD2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9DE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0.002548</w:t>
            </w:r>
          </w:p>
        </w:tc>
      </w:tr>
      <w:tr w:rsidR="00F218CF" w14:paraId="0504460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C1C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SLC25A42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09A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0.903851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EBD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0.84637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87A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0.965236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4A4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0.002567</w:t>
            </w:r>
          </w:p>
        </w:tc>
      </w:tr>
      <w:tr w:rsidR="00F218CF" w14:paraId="7B977B9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E89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STYK1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B42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1.036577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019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1.012587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99D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1.061135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9A2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0.002639</w:t>
            </w:r>
          </w:p>
        </w:tc>
      </w:tr>
      <w:tr w:rsidR="00F218CF" w14:paraId="47884FF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C4E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ELMO1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C3E6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0.947453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256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0.914624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0B9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0.981459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E928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0.002699</w:t>
            </w:r>
          </w:p>
        </w:tc>
      </w:tr>
      <w:tr w:rsidR="00F218CF" w14:paraId="4EB7517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061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ZDHHC3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894B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1.016331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D9AD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1.005615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97DE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1.027162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FB3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0.002743</w:t>
            </w:r>
          </w:p>
        </w:tc>
      </w:tr>
      <w:tr w:rsidR="00F218CF" w14:paraId="153B8B4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DE49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DNAJC18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6D6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0.889322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1C4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0.823568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9368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0.960326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EBED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0.002763</w:t>
            </w:r>
          </w:p>
        </w:tc>
      </w:tr>
      <w:tr w:rsidR="00F218CF" w14:paraId="5A0186D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C03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BLVRB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89F1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1.003104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CB6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B21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1.005145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A28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0.002816</w:t>
            </w:r>
          </w:p>
        </w:tc>
      </w:tr>
      <w:tr w:rsidR="00F218CF" w14:paraId="050B2CC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F41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CLIC3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BF8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1.003019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7C0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FA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B53D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0.002816</w:t>
            </w:r>
          </w:p>
        </w:tc>
      </w:tr>
      <w:tr w:rsidR="00F218CF" w14:paraId="4AE8CF1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19C7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MAFF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B86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1.011779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822A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1.004031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534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1.019587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102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0.00283</w:t>
            </w:r>
          </w:p>
        </w:tc>
      </w:tr>
      <w:tr w:rsidR="00F218CF" w14:paraId="45DC7E9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CFB9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TNS2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DD5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0.981716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4FD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0.969879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FA3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0.993697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0F8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0.002867</w:t>
            </w:r>
          </w:p>
        </w:tc>
      </w:tr>
      <w:tr w:rsidR="00F218CF" w14:paraId="626F027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104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NAP1L2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5E5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0.925286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3AD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0.879209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28D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0.973778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265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0.002887</w:t>
            </w:r>
          </w:p>
        </w:tc>
      </w:tr>
      <w:tr w:rsidR="00F218CF" w14:paraId="24168E2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DFE5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C6orf132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478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1.022281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ACA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434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1.037211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4853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0.002893</w:t>
            </w:r>
          </w:p>
        </w:tc>
      </w:tr>
      <w:tr w:rsidR="00F218CF" w14:paraId="15DD81E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4B5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TUFT1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BE6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1.011859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228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681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1.019738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F968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0.002893</w:t>
            </w:r>
          </w:p>
        </w:tc>
      </w:tr>
      <w:tr w:rsidR="00F218CF" w14:paraId="139F2E0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DF0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ARNT2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FDAA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0.948874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357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0.916658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019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0.982223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69F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0.002904</w:t>
            </w:r>
          </w:p>
        </w:tc>
      </w:tr>
      <w:tr w:rsidR="00F218CF" w14:paraId="4474EB8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5DFD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TOB1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838E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1.003614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F5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5D0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990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0.00291</w:t>
            </w:r>
          </w:p>
        </w:tc>
      </w:tr>
      <w:tr w:rsidR="00F218CF" w14:paraId="49A6750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C78D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NCALD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42E3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0.953296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EB01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0.923735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6BC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0.983804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65E8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0.002921</w:t>
            </w:r>
          </w:p>
        </w:tc>
      </w:tr>
      <w:tr w:rsidR="00F218CF" w14:paraId="3B16BB6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838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PDCD4-AS1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301D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0.900676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B94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0.840711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1D1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0.964917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B4A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0.002921</w:t>
            </w:r>
          </w:p>
        </w:tc>
      </w:tr>
      <w:tr w:rsidR="00F218CF" w14:paraId="43C9FF5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0D6B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ISCU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A9C1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0.981047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4498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0.968734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561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0.993517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165C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0.002986</w:t>
            </w:r>
          </w:p>
        </w:tc>
      </w:tr>
      <w:tr w:rsidR="00F218CF" w14:paraId="3F72DF0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4D4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WDR37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9E7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0.926246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15F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0.880508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5BB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0.974359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5EE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0.003024</w:t>
            </w:r>
          </w:p>
        </w:tc>
      </w:tr>
      <w:tr w:rsidR="00F218CF" w14:paraId="53609B2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405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ERO1A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E7C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1.004118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CD2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1BAF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1.006855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FBE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0.003084</w:t>
            </w:r>
          </w:p>
        </w:tc>
      </w:tr>
      <w:tr w:rsidR="00F218CF" w14:paraId="1146848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CB4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BEX4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9F7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27F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0.988054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1F1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0.997568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EFB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0.003117</w:t>
            </w:r>
          </w:p>
        </w:tc>
      </w:tr>
      <w:tr w:rsidR="00F218CF" w14:paraId="4EDFEE0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723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ATG16L1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09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1.035437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37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1.011791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A30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1.059636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025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0.003132</w:t>
            </w:r>
          </w:p>
        </w:tc>
      </w:tr>
      <w:tr w:rsidR="00F218CF" w14:paraId="68092C5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AFD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SF3B6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E88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1.006594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D2D3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1.002205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D23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1.011001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9E4B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0.003197</w:t>
            </w:r>
          </w:p>
        </w:tc>
      </w:tr>
      <w:tr w:rsidR="00F218CF" w14:paraId="2A072F1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694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ORAI2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C6B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0.950166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184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0.918381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D5E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0.983051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E4F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0.003233</w:t>
            </w:r>
          </w:p>
        </w:tc>
      </w:tr>
      <w:tr w:rsidR="00F218CF" w14:paraId="198BCFA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6DFE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C1orf116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934A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1.006847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5D54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1.002284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463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1.011432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A78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0.003239</w:t>
            </w:r>
          </w:p>
        </w:tc>
      </w:tr>
      <w:tr w:rsidR="00F218CF" w14:paraId="096A22C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95D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SH3RF1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F4E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1.012055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B4B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1.004013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5903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1.020162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A5F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0.003243</w:t>
            </w:r>
          </w:p>
        </w:tc>
      </w:tr>
      <w:tr w:rsidR="00F218CF" w14:paraId="25A7390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5D8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UGT1A10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DCD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1.012595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E8A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1.004189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A53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1.021072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F7B3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0.003253</w:t>
            </w:r>
          </w:p>
        </w:tc>
      </w:tr>
      <w:tr w:rsidR="00F218CF" w14:paraId="3548FE2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2F2D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CKS1B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C13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1.019716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6A2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1.006529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D3C7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1.033076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8A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0.003283</w:t>
            </w:r>
          </w:p>
        </w:tc>
      </w:tr>
      <w:tr w:rsidR="00F218CF" w14:paraId="7AB7ABD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AB97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TJP2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902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1.011757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D5D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1.003894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20A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1D4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0.003319</w:t>
            </w:r>
          </w:p>
        </w:tc>
      </w:tr>
      <w:tr w:rsidR="00F218CF" w14:paraId="12E88A3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889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SH2D4A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A6D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9BD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439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1.02386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913C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0.003331</w:t>
            </w:r>
          </w:p>
        </w:tc>
      </w:tr>
      <w:tr w:rsidR="00F218CF" w14:paraId="54B2549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B40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NUTF2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2F3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1.015428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763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8BE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1.025863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8DD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0.003335</w:t>
            </w:r>
          </w:p>
        </w:tc>
      </w:tr>
      <w:tr w:rsidR="00F218CF" w14:paraId="5F8F77D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40A1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PTTG1IP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3C7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1.001667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048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2E0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1.002782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4EA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0.003341</w:t>
            </w:r>
          </w:p>
        </w:tc>
      </w:tr>
      <w:tr w:rsidR="00F218CF" w14:paraId="786071D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5DB6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RAI2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E1B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0.981632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AF3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0.969539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A5D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0.993876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86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0.003377</w:t>
            </w:r>
          </w:p>
        </w:tc>
      </w:tr>
      <w:tr w:rsidR="00F218CF" w14:paraId="3BD4305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1B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LINC01843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341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1.048132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5035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1.015698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E27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1.081602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5EA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0.003377</w:t>
            </w:r>
          </w:p>
        </w:tc>
      </w:tr>
      <w:tr w:rsidR="00F218CF" w14:paraId="7165A40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F6A4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AC090617.5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DC6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0.926642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A640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0.880589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C7A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0.975104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AE4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0.003397</w:t>
            </w:r>
          </w:p>
        </w:tc>
      </w:tr>
      <w:tr w:rsidR="00F218CF" w14:paraId="096EE93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1BD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RCAN2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39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0.978445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BF7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0.964276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734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0.992823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765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0.003414</w:t>
            </w:r>
          </w:p>
        </w:tc>
      </w:tr>
      <w:tr w:rsidR="00F218CF" w14:paraId="141CA00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546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LY75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062D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1.052182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BA5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1.016954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97A4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1.08863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42F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0.003416</w:t>
            </w:r>
          </w:p>
        </w:tc>
      </w:tr>
      <w:tr w:rsidR="00F218CF" w14:paraId="5CFE061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3D2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PTPRS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C08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0.969007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5550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0.948774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C60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0.989672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24D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0.003453</w:t>
            </w:r>
          </w:p>
        </w:tc>
      </w:tr>
      <w:tr w:rsidR="00F218CF" w14:paraId="6706C51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DD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FXR2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C36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0.966796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DE3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0.94508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01B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0.989011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C9A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0.003577</w:t>
            </w:r>
          </w:p>
        </w:tc>
      </w:tr>
      <w:tr w:rsidR="00F218CF" w14:paraId="10FB7ED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5342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ACACB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E28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0.941347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458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0.903828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B8DC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0.980423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B522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0.003583</w:t>
            </w:r>
          </w:p>
        </w:tc>
      </w:tr>
      <w:tr w:rsidR="00F218CF" w14:paraId="73452A2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E65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PPIA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81C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21F5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952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1.007902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929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0.003587</w:t>
            </w:r>
          </w:p>
        </w:tc>
      </w:tr>
      <w:tr w:rsidR="00F218CF" w14:paraId="4BD78BC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0C8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TMC7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DDE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1.034524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522F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1.011152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AF0B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1.058435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068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0.0036</w:t>
            </w:r>
          </w:p>
        </w:tc>
      </w:tr>
      <w:tr w:rsidR="00F218CF" w14:paraId="0774676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B6B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TSPAN7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8E0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0.985965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7390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0.976627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4464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0.995393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989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0.003602</w:t>
            </w:r>
          </w:p>
        </w:tc>
      </w:tr>
      <w:tr w:rsidR="00F218CF" w14:paraId="341452B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073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ZZEF1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F50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0.938247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1C01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0.898756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958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0.979473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C9EC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0.003669</w:t>
            </w:r>
          </w:p>
        </w:tc>
      </w:tr>
      <w:tr w:rsidR="00F218CF" w14:paraId="4C73B59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644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TNFRSF12A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351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E9E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44A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1.003436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3D7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0.003673</w:t>
            </w:r>
          </w:p>
        </w:tc>
      </w:tr>
      <w:tr w:rsidR="00F218CF" w14:paraId="671E5CB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B2C1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ITGB4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64E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CC6E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680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1.002168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E80C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0.003711</w:t>
            </w:r>
          </w:p>
        </w:tc>
      </w:tr>
      <w:tr w:rsidR="00F218CF" w14:paraId="4706631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84C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FBXO9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85C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0.938259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677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0.898688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0571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0.979573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95B7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0.003747</w:t>
            </w:r>
          </w:p>
        </w:tc>
      </w:tr>
      <w:tr w:rsidR="00F218CF" w14:paraId="00DCFC7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4E7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GNG2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6EB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0.972595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EAB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0.954488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167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0.991046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DB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0.003756</w:t>
            </w:r>
          </w:p>
        </w:tc>
      </w:tr>
      <w:tr w:rsidR="00F218CF" w14:paraId="5E8EC4E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F4A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SUMO1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29F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1.006571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C9F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1.002113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5D2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183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0.003832</w:t>
            </w:r>
          </w:p>
        </w:tc>
      </w:tr>
      <w:tr w:rsidR="00F218CF" w14:paraId="4506553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3BD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SALL2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91E6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0.937852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045E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0.897871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5E1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0.979613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C4C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0.003894</w:t>
            </w:r>
          </w:p>
        </w:tc>
      </w:tr>
      <w:tr w:rsidR="00F218CF" w14:paraId="147D6F8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F62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LFNG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184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1.003664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E44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1.001175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841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1.006159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786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0.003895</w:t>
            </w:r>
          </w:p>
        </w:tc>
      </w:tr>
      <w:tr w:rsidR="00F218CF" w14:paraId="13A0D08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69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UBE2T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E11B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1.018176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A166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1.005798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A82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1.030706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9B9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0.003897</w:t>
            </w:r>
          </w:p>
        </w:tc>
      </w:tr>
      <w:tr w:rsidR="00F218CF" w14:paraId="7EACC5D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C15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MROH6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F3C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1.008197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0AE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1.002621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97EB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1.013804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E94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0.003916</w:t>
            </w:r>
          </w:p>
        </w:tc>
      </w:tr>
      <w:tr w:rsidR="00F218CF" w14:paraId="4221A92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FB0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DCST1-AS1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CFDE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1.117779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4A7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1.036214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DA47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1.205765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C2C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0.003975</w:t>
            </w:r>
          </w:p>
        </w:tc>
      </w:tr>
      <w:tr w:rsidR="00F218CF" w14:paraId="0C112DA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27E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NAP1L5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A1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0.954409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9DC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0.92457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D0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0.985211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6D5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0.003985</w:t>
            </w:r>
          </w:p>
        </w:tc>
      </w:tr>
      <w:tr w:rsidR="00F218CF" w14:paraId="795392C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2561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CYB561D1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D56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0.908061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4AA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0.850324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4CD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0.969719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5A3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0.00401</w:t>
            </w:r>
          </w:p>
        </w:tc>
      </w:tr>
      <w:tr w:rsidR="00F218CF" w14:paraId="193FFE3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2CA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GPRASP2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5A4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0.959268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ADD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0.932469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F9B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0.986836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581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0.00402</w:t>
            </w:r>
          </w:p>
        </w:tc>
      </w:tr>
      <w:tr w:rsidR="00F218CF" w14:paraId="08F14E1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85E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C19orf33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714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BA1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335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355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0.004051</w:t>
            </w:r>
          </w:p>
        </w:tc>
      </w:tr>
      <w:tr w:rsidR="00F218CF" w14:paraId="471DE6C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CFDA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ZNF710-AS1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BC5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0.882101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1783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0.80976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E79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0.960904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61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0.00406</w:t>
            </w:r>
          </w:p>
        </w:tc>
      </w:tr>
      <w:tr w:rsidR="00F218CF" w14:paraId="65BB4DD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A2BF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USP54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48E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1.037008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6B9D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1.011597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433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1.063057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8C5D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0.004093</w:t>
            </w:r>
          </w:p>
        </w:tc>
      </w:tr>
      <w:tr w:rsidR="00F218CF" w14:paraId="613069A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6A89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MAPK10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EB2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0.893412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3E50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0.827163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6F6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0.964967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09B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0.004142</w:t>
            </w:r>
          </w:p>
        </w:tc>
      </w:tr>
      <w:tr w:rsidR="00F218CF" w14:paraId="2D91C3C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FB8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LY6E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BCF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D6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53C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237C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0.004164</w:t>
            </w:r>
          </w:p>
        </w:tc>
      </w:tr>
      <w:tr w:rsidR="00F218CF" w14:paraId="4819A8A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15D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PRR13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BC8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1.007327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AF1F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1.002308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14A1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1.012372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58C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0.004177</w:t>
            </w:r>
          </w:p>
        </w:tc>
      </w:tr>
      <w:tr w:rsidR="00F218CF" w14:paraId="54B5A8C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86C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RWDD2A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2B1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0.875953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8148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0.800052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7BB0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0.959056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184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0.004183</w:t>
            </w:r>
          </w:p>
        </w:tc>
      </w:tr>
      <w:tr w:rsidR="00F218CF" w14:paraId="11FBA28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84C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MCU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1A0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1.010267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BDA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1.003229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CA8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1.017353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F3B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0.004183</w:t>
            </w:r>
          </w:p>
        </w:tc>
      </w:tr>
      <w:tr w:rsidR="00F218CF" w14:paraId="5FB34F4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814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KCNK3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9F7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0.971355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92A9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0.952203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9D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0.990891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C59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0.004228</w:t>
            </w:r>
          </w:p>
        </w:tc>
      </w:tr>
      <w:tr w:rsidR="00F218CF" w14:paraId="2BE292C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562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GTF2IRD1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7B2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1.035135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9A5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1.010909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2C6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1.059941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3DF1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0.004264</w:t>
            </w:r>
          </w:p>
        </w:tc>
      </w:tr>
      <w:tr w:rsidR="00F218CF" w14:paraId="59E9433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5CE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AP000757.1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3BE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0.889734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06E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0.821141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AEB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0.964057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97B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0.004314</w:t>
            </w:r>
          </w:p>
        </w:tc>
      </w:tr>
      <w:tr w:rsidR="00F218CF" w14:paraId="4ACE627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503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ZNF441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61F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0.881334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9AA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0.808055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758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0.961259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4F95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0.004343</w:t>
            </w:r>
          </w:p>
        </w:tc>
      </w:tr>
      <w:tr w:rsidR="00F218CF" w14:paraId="59EFBFF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50D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MAP3K12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D95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0.907394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600F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0.848712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11D3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0.970133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A941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0.004387</w:t>
            </w:r>
          </w:p>
        </w:tc>
      </w:tr>
      <w:tr w:rsidR="00F218CF" w14:paraId="579757B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38A5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ST3GAL3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F2D3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0.915992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713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0.862154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0A1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0.973192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9C27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0.004522</w:t>
            </w:r>
          </w:p>
        </w:tc>
      </w:tr>
      <w:tr w:rsidR="00F218CF" w14:paraId="4D995AE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C7ED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GSTA4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BC2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0.965439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D7B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0.942265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807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0.989182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ECDC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0.004549</w:t>
            </w:r>
          </w:p>
        </w:tc>
      </w:tr>
      <w:tr w:rsidR="00F218CF" w14:paraId="7B7CE44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23E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TUB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AAB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0.895039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2E0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A8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0.966339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7AB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0.004575</w:t>
            </w:r>
          </w:p>
        </w:tc>
      </w:tr>
      <w:tr w:rsidR="00F218CF" w14:paraId="1591730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DC65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ALDH3B1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ED5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1.008793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24C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706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A6B4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0.004605</w:t>
            </w:r>
          </w:p>
        </w:tc>
      </w:tr>
      <w:tr w:rsidR="00F218CF" w14:paraId="305C266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5D7C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GSTP1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32A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4C2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7FC9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1887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0.004639</w:t>
            </w:r>
          </w:p>
        </w:tc>
      </w:tr>
      <w:tr w:rsidR="00F218CF" w14:paraId="13AAD8C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9FE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JUP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95B3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73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E2D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1.002352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8114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0.004694</w:t>
            </w:r>
          </w:p>
        </w:tc>
      </w:tr>
      <w:tr w:rsidR="00F218CF" w14:paraId="5188F17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A7BC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SH2D3A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B009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1.016516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395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188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1.02813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9DE1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0.004713</w:t>
            </w:r>
          </w:p>
        </w:tc>
      </w:tr>
      <w:tr w:rsidR="00F218CF" w14:paraId="375ABDF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534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BLZF1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B82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1.027883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2AF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1.008455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E95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1.047686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E7F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0.004733</w:t>
            </w:r>
          </w:p>
        </w:tc>
      </w:tr>
      <w:tr w:rsidR="00F218CF" w14:paraId="0BC1DE9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646F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TCF7L2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CEE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6D25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1.004655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FF0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1.026037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2A9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0.004736</w:t>
            </w:r>
          </w:p>
        </w:tc>
      </w:tr>
      <w:tr w:rsidR="00F218CF" w14:paraId="010B511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897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SH3RF2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6A98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1.024893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2E5C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1.007548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5EA8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1.042536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3BB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0.00475</w:t>
            </w:r>
          </w:p>
        </w:tc>
      </w:tr>
      <w:tr w:rsidR="00F218CF" w14:paraId="0D09D70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211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TIMM23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386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1.011192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7C97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1.003405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7AFB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C09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0.004775</w:t>
            </w:r>
          </w:p>
        </w:tc>
      </w:tr>
      <w:tr w:rsidR="00F218CF" w14:paraId="5B16A07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AFF3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LIPM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D82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1.090314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1FD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1.026716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9BC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1.157851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678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0.004806</w:t>
            </w:r>
          </w:p>
        </w:tc>
      </w:tr>
      <w:tr w:rsidR="00F218CF" w14:paraId="2F2D8A3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6065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CFL1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DF1A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D4A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007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B8C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0.004994</w:t>
            </w:r>
          </w:p>
        </w:tc>
      </w:tr>
      <w:tr w:rsidR="00F218CF" w14:paraId="3004D32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D63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AC130456.2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99D6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1.065907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888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1.019354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C8D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1.114585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78B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0.00509</w:t>
            </w:r>
          </w:p>
        </w:tc>
      </w:tr>
      <w:tr w:rsidR="00F218CF" w14:paraId="5BF1848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5E2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NAP1L3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0C6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0.955997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4DD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0.926352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CDB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0.98659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8347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0.005111</w:t>
            </w:r>
          </w:p>
        </w:tc>
      </w:tr>
      <w:tr w:rsidR="00F218CF" w14:paraId="30EFAA0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644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METTL16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9F11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0.928776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2CD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0.881859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2B9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0.97819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0783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0.00521</w:t>
            </w:r>
          </w:p>
        </w:tc>
      </w:tr>
      <w:tr w:rsidR="00F218CF" w14:paraId="585E884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A60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TPM3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164C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1.006259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416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8C3B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A31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0.005273</w:t>
            </w:r>
          </w:p>
        </w:tc>
      </w:tr>
      <w:tr w:rsidR="00F218CF" w14:paraId="5B0101F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F1D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SLC1A4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268C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0.945021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AD9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0.908177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E9F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0.983359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73D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0.005319</w:t>
            </w:r>
          </w:p>
        </w:tc>
      </w:tr>
      <w:tr w:rsidR="00F218CF" w14:paraId="62F808E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88C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SLC23A2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903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0.965804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823D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0.942444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4B8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0.989743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FF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0.005348</w:t>
            </w:r>
          </w:p>
        </w:tc>
      </w:tr>
      <w:tr w:rsidR="00F218CF" w14:paraId="12FFB37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A116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CDK7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AE6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1.028972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54C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1.008465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6F64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1.049896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8E1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0.005426</w:t>
            </w:r>
          </w:p>
        </w:tc>
      </w:tr>
      <w:tr w:rsidR="00F218CF" w14:paraId="5676CEE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4E0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SEMA4B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A58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1.003431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BBD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08CD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1.005858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8DE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0.005451</w:t>
            </w:r>
          </w:p>
        </w:tc>
      </w:tr>
      <w:tr w:rsidR="00F218CF" w14:paraId="673AA8D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D767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AC011477.2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6DD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0.893241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9D3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0.824852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8F3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0.967301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35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0.005469</w:t>
            </w:r>
          </w:p>
        </w:tc>
      </w:tr>
      <w:tr w:rsidR="00F218CF" w14:paraId="283BC97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D5D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PADI1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7B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1.004204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F251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F7A1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1.007182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B92C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0.005478</w:t>
            </w:r>
          </w:p>
        </w:tc>
      </w:tr>
      <w:tr w:rsidR="00F218CF" w14:paraId="6816E93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DCC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C3orf18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4C3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0.910523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6B3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0.852176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E67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0.972863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603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0.005534</w:t>
            </w:r>
          </w:p>
        </w:tc>
      </w:tr>
      <w:tr w:rsidR="00F218CF" w14:paraId="4782C03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D00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DPY30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CDA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1.024607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3CA6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1.007157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8FE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1.042359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585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0.005543</w:t>
            </w:r>
          </w:p>
        </w:tc>
      </w:tr>
      <w:tr w:rsidR="00F218CF" w14:paraId="628B43B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44E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NECTIN4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1D15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1.004235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9EA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08F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1.007239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BD4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0.005556</w:t>
            </w:r>
          </w:p>
        </w:tc>
      </w:tr>
      <w:tr w:rsidR="00F218CF" w14:paraId="74FC517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2A0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AC068299.1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E45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1.042369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88C4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1.012239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A6B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1.073396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E0F4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0.005557</w:t>
            </w:r>
          </w:p>
        </w:tc>
      </w:tr>
      <w:tr w:rsidR="00F218CF" w14:paraId="154B8EB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EDB3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RPN1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C86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ECFD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7E0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F361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0.005616</w:t>
            </w:r>
          </w:p>
        </w:tc>
      </w:tr>
      <w:tr w:rsidR="00F218CF" w14:paraId="38CD1D3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FB5E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SH2D3C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28F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0.952526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745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0.920213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B660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0.985974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643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0.005742</w:t>
            </w:r>
          </w:p>
        </w:tc>
      </w:tr>
      <w:tr w:rsidR="00F218CF" w14:paraId="79C2128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6ECC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BLMH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726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0.963928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948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0.939098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E1D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0.989414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7284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0.005794</w:t>
            </w:r>
          </w:p>
        </w:tc>
      </w:tr>
      <w:tr w:rsidR="00F218CF" w14:paraId="79F7D6A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E79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OSBPL3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31C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1.021637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22F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1.006195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FDF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1.037316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173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0.005873</w:t>
            </w:r>
          </w:p>
        </w:tc>
      </w:tr>
      <w:tr w:rsidR="00F218CF" w14:paraId="72EF623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29B8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PSMD10P2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4B82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1.073911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94F3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1.020784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FC61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1.129803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E6E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0.005876</w:t>
            </w:r>
          </w:p>
        </w:tc>
      </w:tr>
      <w:tr w:rsidR="00F218CF" w14:paraId="3119B20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9001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ABHD17C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4B60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86F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75D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1.007373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0F23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0.005906</w:t>
            </w:r>
          </w:p>
        </w:tc>
      </w:tr>
      <w:tr w:rsidR="00F218CF" w14:paraId="618120F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076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ZNF542P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9E39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0.912247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D31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0.854501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4FD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0.973896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B907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0.00591</w:t>
            </w:r>
          </w:p>
        </w:tc>
      </w:tr>
      <w:tr w:rsidR="00F218CF" w14:paraId="20DCC73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B26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RARG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18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1.012168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2AD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1.003489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838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1.020923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3A9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0.005914</w:t>
            </w:r>
          </w:p>
        </w:tc>
      </w:tr>
      <w:tr w:rsidR="00F218CF" w14:paraId="42BEB9E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287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PKP3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0BD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1.003782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51F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079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1.006484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F669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0.005917</w:t>
            </w:r>
          </w:p>
        </w:tc>
      </w:tr>
      <w:tr w:rsidR="00F218CF" w14:paraId="7CC09A3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E4B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RNF216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D88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0.961227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1B1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0.934524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CE3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0.988692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BBB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0.005939</w:t>
            </w:r>
          </w:p>
        </w:tc>
      </w:tr>
      <w:tr w:rsidR="00F218CF" w14:paraId="375EF85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9BE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PERM1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A17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1.06371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F09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1.017831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DEF4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1.111656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0A0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0.006039</w:t>
            </w:r>
          </w:p>
        </w:tc>
      </w:tr>
      <w:tr w:rsidR="00F218CF" w14:paraId="30581FD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8D4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S100A10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C727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0233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2A7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A5D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0.006043</w:t>
            </w:r>
          </w:p>
        </w:tc>
      </w:tr>
      <w:tr w:rsidR="00F218CF" w14:paraId="35E06FC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9D3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BHLHE40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F993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4BB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A45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271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0.006154</w:t>
            </w:r>
          </w:p>
        </w:tc>
      </w:tr>
      <w:tr w:rsidR="00F218CF" w14:paraId="61D5CAF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E28D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KIAA1522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EB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C584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25C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1.008214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C1E5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0.006159</w:t>
            </w:r>
          </w:p>
        </w:tc>
      </w:tr>
      <w:tr w:rsidR="00F218CF" w14:paraId="1319274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88F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TNS4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98B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1.002644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D03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522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1.004548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670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0.006359</w:t>
            </w:r>
          </w:p>
        </w:tc>
      </w:tr>
      <w:tr w:rsidR="00F218CF" w14:paraId="669F622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3827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UNC119B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0DC4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0.973566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E9F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0.95499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31A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0.992505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726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0.006423</w:t>
            </w:r>
          </w:p>
        </w:tc>
      </w:tr>
      <w:tr w:rsidR="00F218CF" w14:paraId="08324AE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691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PLAC8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6E7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1.004824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D9AF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DC9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1.008321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6EA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0.006631</w:t>
            </w:r>
          </w:p>
        </w:tc>
      </w:tr>
      <w:tr w:rsidR="00F218CF" w14:paraId="0D9F366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0BE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PRXL2B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64C1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1.006354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2B1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FBBB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1.010968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047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0.006643</w:t>
            </w:r>
          </w:p>
        </w:tc>
      </w:tr>
      <w:tr w:rsidR="00F218CF" w14:paraId="2FB294E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7BA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LINC00857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33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1.047558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9F4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60C8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1.083327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A73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0.006683</w:t>
            </w:r>
          </w:p>
        </w:tc>
      </w:tr>
      <w:tr w:rsidR="00F218CF" w14:paraId="6E59F3D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6F2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BIK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FD26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AD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86E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1.008118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826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0.006689</w:t>
            </w:r>
          </w:p>
        </w:tc>
      </w:tr>
      <w:tr w:rsidR="00F218CF" w14:paraId="34EEF68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B68B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CEACAM6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D6C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FCF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0082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571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0.006693</w:t>
            </w:r>
          </w:p>
        </w:tc>
      </w:tr>
      <w:tr w:rsidR="00F218CF" w14:paraId="60857E7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3EB5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FAM83H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823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1.005569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F561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74B3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1.009615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D24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0.006724</w:t>
            </w:r>
          </w:p>
        </w:tc>
      </w:tr>
      <w:tr w:rsidR="00F218CF" w14:paraId="58AEEF2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208E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IKZF4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660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0.887344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3DC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0.813856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994F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0.967468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445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0.006732</w:t>
            </w:r>
          </w:p>
        </w:tc>
      </w:tr>
      <w:tr w:rsidR="00F218CF" w14:paraId="71FD9E3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A2F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COMT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629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1.011244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A6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1.003096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081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1.019458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5F1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0.006751</w:t>
            </w:r>
          </w:p>
        </w:tc>
      </w:tr>
      <w:tr w:rsidR="00F218CF" w14:paraId="61A7038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AC48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RDX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212F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1.016708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D34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1.004591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2CF0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1.02897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DA60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0.006751</w:t>
            </w:r>
          </w:p>
        </w:tc>
      </w:tr>
      <w:tr w:rsidR="00F218CF" w14:paraId="2E2DA40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F39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AP001972.5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436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0.954377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DF7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0.92264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14C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0.987205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9DC1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0.006805</w:t>
            </w:r>
          </w:p>
        </w:tc>
      </w:tr>
      <w:tr w:rsidR="00F218CF" w14:paraId="4F84436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A0D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EPHX4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DCEC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1.057527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338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1.015477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5E9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1.101318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BC9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0.006896</w:t>
            </w:r>
          </w:p>
        </w:tc>
      </w:tr>
      <w:tr w:rsidR="00F218CF" w14:paraId="5B48937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A3B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HABP4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702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0.957793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8D5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0.928292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81D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0.988231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460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0.0069</w:t>
            </w:r>
          </w:p>
        </w:tc>
      </w:tr>
      <w:tr w:rsidR="00F218CF" w14:paraId="170BE9F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E7F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EZR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68BD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064D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977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1.001163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7D3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0.006941</w:t>
            </w:r>
          </w:p>
        </w:tc>
      </w:tr>
      <w:tr w:rsidR="00F218CF" w14:paraId="0CA9377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B73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HDGF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CC7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1.002499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8A6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64E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557E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0.006959</w:t>
            </w:r>
          </w:p>
        </w:tc>
      </w:tr>
      <w:tr w:rsidR="00F218CF" w14:paraId="2C35791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0C8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RRAS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CB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1.001959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27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B3C0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1.003384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ACF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0.006977</w:t>
            </w:r>
          </w:p>
        </w:tc>
      </w:tr>
      <w:tr w:rsidR="00F218CF" w14:paraId="7B94E35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373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EPHX2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ED63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0.964707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BC9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0.939842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C79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0.990229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B4F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0.006998</w:t>
            </w:r>
          </w:p>
        </w:tc>
      </w:tr>
      <w:tr w:rsidR="00F218CF" w14:paraId="154D595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2C1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ANTXR2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227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1.010802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F0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F0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1.018729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440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0.007029</w:t>
            </w:r>
          </w:p>
        </w:tc>
      </w:tr>
      <w:tr w:rsidR="00F218CF" w14:paraId="47ED66A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A14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EMID1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A34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0.919031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E14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0.864283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E89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0.977246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81C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0.00705</w:t>
            </w:r>
          </w:p>
        </w:tc>
      </w:tr>
      <w:tr w:rsidR="00F218CF" w14:paraId="303DCBF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71A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CLDN4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0301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1.001137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2AFD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177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1.001968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95E9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0.007238</w:t>
            </w:r>
          </w:p>
        </w:tc>
      </w:tr>
      <w:tr w:rsidR="00F218CF" w14:paraId="25DC632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6ED7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KBTBD6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1D30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0.920789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9FF6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0.866971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8B5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0.977949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576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0.007239</w:t>
            </w:r>
          </w:p>
        </w:tc>
      </w:tr>
      <w:tr w:rsidR="00F218CF" w14:paraId="6146391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399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PLAUR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D98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9E1E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C19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1.006516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797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0.007309</w:t>
            </w:r>
          </w:p>
        </w:tc>
      </w:tr>
      <w:tr w:rsidR="00F218CF" w14:paraId="2B49FE3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9796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IL17RE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25D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5DFC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1.004492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5D6D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1.029267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D2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0.007339</w:t>
            </w:r>
          </w:p>
        </w:tc>
      </w:tr>
      <w:tr w:rsidR="00F218CF" w14:paraId="5F9E9C4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ABE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ARHGEF26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8EC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0.925543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55C5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0.874642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65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0.979406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29AF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0.007341</w:t>
            </w:r>
          </w:p>
        </w:tc>
      </w:tr>
      <w:tr w:rsidR="00F218CF" w14:paraId="5684B41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E981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C14orf132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CFEE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0.96384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B89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0.938218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666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C87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0.007377</w:t>
            </w:r>
          </w:p>
        </w:tc>
      </w:tr>
      <w:tr w:rsidR="00F218CF" w14:paraId="04BFBD2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D1C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IL32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43E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1.003798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8C5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62D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1.006588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07F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0.007424</w:t>
            </w:r>
          </w:p>
        </w:tc>
      </w:tr>
      <w:tr w:rsidR="00F218CF" w14:paraId="0F1952E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967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IQGAP3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ADE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1.023153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34C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1.006138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828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1.040457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8365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0.007472</w:t>
            </w:r>
          </w:p>
        </w:tc>
      </w:tr>
      <w:tr w:rsidR="00F218CF" w14:paraId="65612C7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EB4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KCTD5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B7B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1.018297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544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1.004858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16A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1.031915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436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0.007474</w:t>
            </w:r>
          </w:p>
        </w:tc>
      </w:tr>
      <w:tr w:rsidR="00F218CF" w14:paraId="24EA19D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380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IFI27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5EC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5361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9AF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1.001684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5C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0.007481</w:t>
            </w:r>
          </w:p>
        </w:tc>
      </w:tr>
      <w:tr w:rsidR="00F218CF" w14:paraId="25E6A08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D05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ADGRE5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0178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4AD9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3DE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1.011333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BEF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0.007589</w:t>
            </w:r>
          </w:p>
        </w:tc>
      </w:tr>
      <w:tr w:rsidR="00F218CF" w14:paraId="1507587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85A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MAL2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1CC1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3E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A25F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1.002181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F45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0.007623</w:t>
            </w:r>
          </w:p>
        </w:tc>
      </w:tr>
      <w:tr w:rsidR="00F218CF" w14:paraId="2D1844C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A90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SDCBP2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9B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98E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B07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1.005151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EC1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0.007663</w:t>
            </w:r>
          </w:p>
        </w:tc>
      </w:tr>
      <w:tr w:rsidR="00F218CF" w14:paraId="17C43CD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2DAE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CLIC1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4EFF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6AF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9A3B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BAA6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0.007681</w:t>
            </w:r>
          </w:p>
        </w:tc>
      </w:tr>
      <w:tr w:rsidR="00F218CF" w14:paraId="7830D82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E78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PLPP2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28CE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1.009398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4E5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1.002479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C50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1.016364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D1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0.007688</w:t>
            </w:r>
          </w:p>
        </w:tc>
      </w:tr>
      <w:tr w:rsidR="00F218CF" w14:paraId="05FE708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84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FAM53B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B83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0.964476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3620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0.939154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41CE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0.990481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4AD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0.007709</w:t>
            </w:r>
          </w:p>
        </w:tc>
      </w:tr>
      <w:tr w:rsidR="00F218CF" w14:paraId="172D248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7C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MKRN2OS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820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1.071857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B69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1.018471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C003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1.128043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12A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0.007766</w:t>
            </w:r>
          </w:p>
        </w:tc>
      </w:tr>
      <w:tr w:rsidR="00F218CF" w14:paraId="141F7B5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E1D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HLF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765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0.918277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168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D3F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0.977775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B62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0.007776</w:t>
            </w:r>
          </w:p>
        </w:tc>
      </w:tr>
      <w:tr w:rsidR="00F218CF" w14:paraId="550E950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B3ED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MRPL48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601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1.080639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114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1.020637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885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1.144168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7DBF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0.007795</w:t>
            </w:r>
          </w:p>
        </w:tc>
      </w:tr>
      <w:tr w:rsidR="00F218CF" w14:paraId="5A77D8D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828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CAPN2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7D25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1.003493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D01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C4B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1.006075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3A9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0.007809</w:t>
            </w:r>
          </w:p>
        </w:tc>
      </w:tr>
      <w:tr w:rsidR="00F218CF" w14:paraId="61CC58A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5A6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MXD1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EA3F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1.009968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63E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1.002597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7F4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1.017394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C1A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0.007957</w:t>
            </w:r>
          </w:p>
        </w:tc>
      </w:tr>
      <w:tr w:rsidR="00F218CF" w14:paraId="55CE729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1CB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PSME2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65C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1.005321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10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F61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1.009273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C4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0.008013</w:t>
            </w:r>
          </w:p>
        </w:tc>
      </w:tr>
      <w:tr w:rsidR="00F218CF" w14:paraId="7168702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5F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VDAC1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DFDB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1.002878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B8B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190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488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0.008198</w:t>
            </w:r>
          </w:p>
        </w:tc>
      </w:tr>
      <w:tr w:rsidR="00F218CF" w14:paraId="7D6FD6B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27E1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DVL1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B81E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1.005777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292E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B16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1.010082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340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0.008202</w:t>
            </w:r>
          </w:p>
        </w:tc>
      </w:tr>
      <w:tr w:rsidR="00F218CF" w14:paraId="30AD19F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C916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LDLR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215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1.003898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FD6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2340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1.006806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39BC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0.008374</w:t>
            </w:r>
          </w:p>
        </w:tc>
      </w:tr>
      <w:tr w:rsidR="00F218CF" w14:paraId="325BEA5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9A9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MYL12A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A3A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0FB8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E53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1.002144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362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0.008387</w:t>
            </w:r>
          </w:p>
        </w:tc>
      </w:tr>
      <w:tr w:rsidR="00F218CF" w14:paraId="5479FA3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8F5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FITM2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D16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0.946348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FD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0.908299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64D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0.985992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2DB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0.008445</w:t>
            </w:r>
          </w:p>
        </w:tc>
      </w:tr>
      <w:tr w:rsidR="00F218CF" w14:paraId="599C279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0E1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GNG5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D9D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1.003361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F16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5B69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1.005873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FD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0.00853</w:t>
            </w:r>
          </w:p>
        </w:tc>
      </w:tr>
      <w:tr w:rsidR="00F218CF" w14:paraId="08874C2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8ACE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AL606834.1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89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1.055194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B29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20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1.098375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A2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0.008655</w:t>
            </w:r>
          </w:p>
        </w:tc>
      </w:tr>
      <w:tr w:rsidR="00F218CF" w14:paraId="14CC6F1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2D8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TTC22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FA64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1.031406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BC76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1.007846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D24F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1.055517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0D9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0.00872</w:t>
            </w:r>
          </w:p>
        </w:tc>
      </w:tr>
      <w:tr w:rsidR="00F218CF" w14:paraId="4EBEAC9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D73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SOCS7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F97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0.904104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920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0.83848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794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0.974864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216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0.008739</w:t>
            </w:r>
          </w:p>
        </w:tc>
      </w:tr>
      <w:tr w:rsidR="00F218CF" w14:paraId="383EF2B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FF9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RER1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997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1.014815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6B8E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1.003715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0C3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1.026038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AEE9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0.008774</w:t>
            </w:r>
          </w:p>
        </w:tc>
      </w:tr>
      <w:tr w:rsidR="00F218CF" w14:paraId="01E351A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124C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C11orf80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BB94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1.033872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FEF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1.008432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B79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1.059953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44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0.008779</w:t>
            </w:r>
          </w:p>
        </w:tc>
      </w:tr>
      <w:tr w:rsidR="00F218CF" w14:paraId="4041C3D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103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HTATIP2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20C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1.007822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31F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1.001964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BD7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1.013714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7054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0.008799</w:t>
            </w:r>
          </w:p>
        </w:tc>
      </w:tr>
      <w:tr w:rsidR="00F218CF" w14:paraId="5A3F17E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3DE0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RASAL1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9D68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1.020076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91D3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39F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1.03536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DB25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0.008805</w:t>
            </w:r>
          </w:p>
        </w:tc>
      </w:tr>
      <w:tr w:rsidR="00F218CF" w14:paraId="1ABB721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40B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SLC39A1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6C6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A80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1.001176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7ACD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1.008244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D9A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0.008922</w:t>
            </w:r>
          </w:p>
        </w:tc>
      </w:tr>
      <w:tr w:rsidR="00F218CF" w14:paraId="681F2D6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5D4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GPRIN3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E7F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0.931837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42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0.883726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FE20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0.982566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F1E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0.009048</w:t>
            </w:r>
          </w:p>
        </w:tc>
      </w:tr>
      <w:tr w:rsidR="00F218CF" w14:paraId="1681257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E1FB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2772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1.006027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219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F6A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EA4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0.009105</w:t>
            </w:r>
          </w:p>
        </w:tc>
      </w:tr>
      <w:tr w:rsidR="00F218CF" w14:paraId="6CFEEA7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803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MVP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19C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1.003219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E29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0927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1.005648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055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0.009212</w:t>
            </w:r>
          </w:p>
        </w:tc>
      </w:tr>
      <w:tr w:rsidR="00F218CF" w14:paraId="3F73D2A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62C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SDK1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65B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0.935042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9B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0.88893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7A0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0.983546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C812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0.009242</w:t>
            </w:r>
          </w:p>
        </w:tc>
      </w:tr>
      <w:tr w:rsidR="00F218CF" w14:paraId="4C8F2AA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5BC9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SMAGP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1D2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1.012859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D7D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1.003161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D8B8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1.02265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ED28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0.009244</w:t>
            </w:r>
          </w:p>
        </w:tc>
      </w:tr>
      <w:tr w:rsidR="00F218CF" w14:paraId="6AD5C0A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44FE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MIR6784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A98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1.066665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A48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1.015975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353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1.119884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49A7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0.009377</w:t>
            </w:r>
          </w:p>
        </w:tc>
      </w:tr>
      <w:tr w:rsidR="00F218CF" w14:paraId="16DE2BC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CE48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SOCS2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877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0.92921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F018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0.879091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AD0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0.982187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FDA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0.009451</w:t>
            </w:r>
          </w:p>
        </w:tc>
      </w:tr>
      <w:tr w:rsidR="00F218CF" w14:paraId="014C942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224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LINC02041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26C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1.016944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08D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1.004109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E59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1.029943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DB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0.009524</w:t>
            </w:r>
          </w:p>
        </w:tc>
      </w:tr>
      <w:tr w:rsidR="00F218CF" w14:paraId="676E278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BAE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CHP1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895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1.004541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FF97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289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1.007997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449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0.00972</w:t>
            </w:r>
          </w:p>
        </w:tc>
      </w:tr>
      <w:tr w:rsidR="00F218CF" w14:paraId="59EB911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EA1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PIM3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5E4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1.003449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F227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9BE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1.006089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8EA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0.010211</w:t>
            </w:r>
          </w:p>
        </w:tc>
      </w:tr>
      <w:tr w:rsidR="00F218CF" w14:paraId="075D747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9FE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FAM229B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B9B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0.946478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5512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0.907511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708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0.987118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48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0.010335</w:t>
            </w:r>
          </w:p>
        </w:tc>
      </w:tr>
      <w:tr w:rsidR="00F218CF" w14:paraId="006CBDB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9C96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PPP1CA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05B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2341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600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1.007943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957D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0.010514</w:t>
            </w:r>
          </w:p>
        </w:tc>
      </w:tr>
      <w:tr w:rsidR="00F218CF" w14:paraId="6C3DAD2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5BA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NRCAM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DA2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0.975177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F19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0.956568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FF1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0.994147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565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0.010556</w:t>
            </w:r>
          </w:p>
        </w:tc>
      </w:tr>
      <w:tr w:rsidR="00F218CF" w14:paraId="0D796D1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782D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CTNS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2257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0.943572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490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0.902451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541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0.986568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18A7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0.010625</w:t>
            </w:r>
          </w:p>
        </w:tc>
      </w:tr>
      <w:tr w:rsidR="00F218CF" w14:paraId="573607F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BDDC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SLC25A34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913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0.890651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6DC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0.81493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046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0.973408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7EC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0.010634</w:t>
            </w:r>
          </w:p>
        </w:tc>
      </w:tr>
      <w:tr w:rsidR="00F218CF" w14:paraId="5EDFBC6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B6A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LRRC8A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1114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1.002721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FCE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8F6D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1.004813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39F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0.010635</w:t>
            </w:r>
          </w:p>
        </w:tc>
      </w:tr>
      <w:tr w:rsidR="00F218CF" w14:paraId="0992068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C92D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SRC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921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1.008657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435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1.002007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CE4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1.015351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5A04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0.010649</w:t>
            </w:r>
          </w:p>
        </w:tc>
      </w:tr>
      <w:tr w:rsidR="00F218CF" w14:paraId="4C8651C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05D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LGALS9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B15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1.007494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3F33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67CF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1.013284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3FB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0.010664</w:t>
            </w:r>
          </w:p>
        </w:tc>
      </w:tr>
      <w:tr w:rsidR="00F218CF" w14:paraId="2DE0713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D17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SH3D21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068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1.027588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505C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CA8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1.049368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64D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0.010986</w:t>
            </w:r>
          </w:p>
        </w:tc>
      </w:tr>
      <w:tr w:rsidR="00F218CF" w14:paraId="3512DC4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473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KANK3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C85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0.911153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DAD7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0.848069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618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0.978929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DFEC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0.011031</w:t>
            </w:r>
          </w:p>
        </w:tc>
      </w:tr>
      <w:tr w:rsidR="00F218CF" w14:paraId="7511B0C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8C3A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SFRP1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5CC0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0.987488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1AE4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0.977924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8C28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0.997146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BDB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0.011224</w:t>
            </w:r>
          </w:p>
        </w:tc>
      </w:tr>
      <w:tr w:rsidR="00F218CF" w14:paraId="798F3F6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872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HES1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03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1.004523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84E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16D3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1.008037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6BC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0.011338</w:t>
            </w:r>
          </w:p>
        </w:tc>
      </w:tr>
      <w:tr w:rsidR="00F218CF" w14:paraId="012B328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162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EFNA4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F9A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1.009795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B2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1.002202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D9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1.017446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ADC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0.01137</w:t>
            </w:r>
          </w:p>
        </w:tc>
      </w:tr>
      <w:tr w:rsidR="00F218CF" w14:paraId="2985AF8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DBC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RBM23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2B6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0.95074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0AE4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0.914268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B20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0.988667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C02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0.011372</w:t>
            </w:r>
          </w:p>
        </w:tc>
      </w:tr>
      <w:tr w:rsidR="00F218CF" w14:paraId="049A185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C65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IL3RA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293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0.975771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A8A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0.957333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F54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0.994564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66E8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0.011735</w:t>
            </w:r>
          </w:p>
        </w:tc>
      </w:tr>
      <w:tr w:rsidR="00F218CF" w14:paraId="1AA38A3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4948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SHANK3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3C1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0.958619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5B57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0.927616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E82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0.990659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4AED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0.011754</w:t>
            </w:r>
          </w:p>
        </w:tc>
      </w:tr>
      <w:tr w:rsidR="00F218CF" w14:paraId="1FD027C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AA80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CD200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60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0.984172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471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0.972031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346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0.996464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88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0.01176</w:t>
            </w:r>
          </w:p>
        </w:tc>
      </w:tr>
      <w:tr w:rsidR="00F218CF" w14:paraId="5DE8A90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3710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ATP6V1FNB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43B6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1.034746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72B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1.007601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7FB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1.062622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49F8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0.011794</w:t>
            </w:r>
          </w:p>
        </w:tc>
      </w:tr>
      <w:tr w:rsidR="00F218CF" w14:paraId="49B89CC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A3B9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ABHD11-AS1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D61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1.005859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834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AAE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1.010451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870B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0.011927</w:t>
            </w:r>
          </w:p>
        </w:tc>
      </w:tr>
      <w:tr w:rsidR="00F218CF" w14:paraId="6DC2BDC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3740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RASIP1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31E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0.94436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5B8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0.903139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30FB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0.987463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DE5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0.011936</w:t>
            </w:r>
          </w:p>
        </w:tc>
      </w:tr>
      <w:tr w:rsidR="00F218CF" w14:paraId="37D08F2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5C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XKR9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697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1.083032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3DE8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1.017711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59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1.152545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6F0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0.011968</w:t>
            </w:r>
          </w:p>
        </w:tc>
      </w:tr>
      <w:tr w:rsidR="00F218CF" w14:paraId="6FDE9D2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1BE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CIB1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C494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3707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DAED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1.001712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9376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0.012207</w:t>
            </w:r>
          </w:p>
        </w:tc>
      </w:tr>
      <w:tr w:rsidR="00F218CF" w14:paraId="679E7A4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04A0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KCNK1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576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07C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D85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1.010092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FCC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0.012267</w:t>
            </w:r>
          </w:p>
        </w:tc>
      </w:tr>
      <w:tr w:rsidR="00F218CF" w14:paraId="4D82834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D24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TRIP10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4A0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8AC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9C3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1.007932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9D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0.012349</w:t>
            </w:r>
          </w:p>
        </w:tc>
      </w:tr>
      <w:tr w:rsidR="00F218CF" w14:paraId="56E4861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424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SH3BGRL3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666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E16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F63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5B8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0.012367</w:t>
            </w:r>
          </w:p>
        </w:tc>
      </w:tr>
      <w:tr w:rsidR="00F218CF" w14:paraId="2ED9F66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89D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CTTNBP2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3E2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0.881926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E95D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0.799203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662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0.973211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EA69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0.012408</w:t>
            </w:r>
          </w:p>
        </w:tc>
      </w:tr>
      <w:tr w:rsidR="00F218CF" w14:paraId="1960700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E977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RHOC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DB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1.002517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652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4D4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1.004495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B50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0.012442</w:t>
            </w:r>
          </w:p>
        </w:tc>
      </w:tr>
      <w:tr w:rsidR="00F218CF" w14:paraId="5C6FCC6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774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TMEM41B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BFF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1.031441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6FDB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1.006696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1548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1.056795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414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0.012469</w:t>
            </w:r>
          </w:p>
        </w:tc>
      </w:tr>
      <w:tr w:rsidR="00F218CF" w14:paraId="1E1C35E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221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FBXO31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0E1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0.958292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8A8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0.92674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163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0.990919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8853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0.01263</w:t>
            </w:r>
          </w:p>
        </w:tc>
      </w:tr>
      <w:tr w:rsidR="00F218CF" w14:paraId="1B11C3C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C8FF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RAC1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D02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5D2A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FF91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1.003023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3A1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0.012895</w:t>
            </w:r>
          </w:p>
        </w:tc>
      </w:tr>
      <w:tr w:rsidR="00F218CF" w14:paraId="2FFDA31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15B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CERK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CB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0.985486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104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0.974182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9C54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0.996921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15B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0.012993</w:t>
            </w:r>
          </w:p>
        </w:tc>
      </w:tr>
      <w:tr w:rsidR="00F218CF" w14:paraId="0A1C161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6B4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RAB3C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890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0.930337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E208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0.878724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E2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0.984982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005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0.013153</w:t>
            </w:r>
          </w:p>
        </w:tc>
      </w:tr>
      <w:tr w:rsidR="00F218CF" w14:paraId="50F38BB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72E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ALG3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EBAD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1.015694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1C3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1.003268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A0F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1.028274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C83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0.013161</w:t>
            </w:r>
          </w:p>
        </w:tc>
      </w:tr>
      <w:tr w:rsidR="00F218CF" w14:paraId="47A261F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382B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SEMA3G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A3F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0.957306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04B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0.924833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BA1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0.990919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07D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0.01321</w:t>
            </w:r>
          </w:p>
        </w:tc>
      </w:tr>
      <w:tr w:rsidR="00F218CF" w14:paraId="133C581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50D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AC006001.4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07A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1.016295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FE2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18D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1.029386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B9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0.01332</w:t>
            </w:r>
          </w:p>
        </w:tc>
      </w:tr>
      <w:tr w:rsidR="00F218CF" w14:paraId="55B8E08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BA6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GGA2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594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0.97837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D109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0.961571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35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0.995462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AABA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0.013335</w:t>
            </w:r>
          </w:p>
        </w:tc>
      </w:tr>
      <w:tr w:rsidR="00F218CF" w14:paraId="3E25319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A0B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STAT5B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F09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0.982148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66D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0.968221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0375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0.996276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77F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0.013439</w:t>
            </w:r>
          </w:p>
        </w:tc>
      </w:tr>
      <w:tr w:rsidR="00F218CF" w14:paraId="24D764A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C397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TMX4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521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0.988944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2AA6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0.980263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02B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0.997703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39C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0.013465</w:t>
            </w:r>
          </w:p>
        </w:tc>
      </w:tr>
      <w:tr w:rsidR="00F218CF" w14:paraId="1D2B7C2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CEB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LINC02432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60F8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1.063081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CE0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1.012736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6FB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1.11593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B46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0.013466</w:t>
            </w:r>
          </w:p>
        </w:tc>
      </w:tr>
      <w:tr w:rsidR="00F218CF" w14:paraId="1CDE031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C9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PPA1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D914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1.006186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A6E4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4DF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1.011122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4BE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0.013496</w:t>
            </w:r>
          </w:p>
        </w:tc>
      </w:tr>
      <w:tr w:rsidR="00F218CF" w14:paraId="3A7F12C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92D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REPS2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6C4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1.030898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D1D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1.006262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359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1.056137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8D7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0.013672</w:t>
            </w:r>
          </w:p>
        </w:tc>
      </w:tr>
      <w:tr w:rsidR="00F218CF" w14:paraId="166059C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F28C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USP2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BB8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0.93697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322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0.889713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915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0.986738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7C2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0.013679</w:t>
            </w:r>
          </w:p>
        </w:tc>
      </w:tr>
      <w:tr w:rsidR="00F218CF" w14:paraId="7275C9C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0D00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LINC01137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A7B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1.024732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99C3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99C7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1.044843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3DEC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0.013748</w:t>
            </w:r>
          </w:p>
        </w:tc>
      </w:tr>
      <w:tr w:rsidR="00F218CF" w14:paraId="4582433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A1F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ELP1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352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0.964314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F4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0.936761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ABA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0.992678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7ED2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0.014016</w:t>
            </w:r>
          </w:p>
        </w:tc>
      </w:tr>
      <w:tr w:rsidR="00F218CF" w14:paraId="70E5B61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8E0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ANK2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DC3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0.926482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2B1C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0.871715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A95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0.984691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26B2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0.014041</w:t>
            </w:r>
          </w:p>
        </w:tc>
      </w:tr>
      <w:tr w:rsidR="00F218CF" w14:paraId="29DA354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7AB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PDZD11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6A1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1.013746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A94E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1.002756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E58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1.024855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45AC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0.014094</w:t>
            </w:r>
          </w:p>
        </w:tc>
      </w:tr>
      <w:tr w:rsidR="00F218CF" w14:paraId="1F3EF59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A50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TNK2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BBC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1.016282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55E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1.003259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6AA7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1.029473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7972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0.014108</w:t>
            </w:r>
          </w:p>
        </w:tc>
      </w:tr>
      <w:tr w:rsidR="00F218CF" w14:paraId="12B2451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122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AC009065.6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32CD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1.011559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AE7B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1.002318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AA7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1.020886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2D1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0.014113</w:t>
            </w:r>
          </w:p>
        </w:tc>
      </w:tr>
      <w:tr w:rsidR="00F218CF" w14:paraId="691E08D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055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MAN1C1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2407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0.952376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F66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0.915801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5636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0.990411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269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0.014597</w:t>
            </w:r>
          </w:p>
        </w:tc>
      </w:tr>
      <w:tr w:rsidR="00F218CF" w14:paraId="2CFB9FA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5C23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TSPO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7EA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7B73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D16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3D0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0.014679</w:t>
            </w:r>
          </w:p>
        </w:tc>
      </w:tr>
      <w:tr w:rsidR="00F218CF" w14:paraId="6DDB755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89D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H1-0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0CD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1.001105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74C0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CCE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1.001993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CD8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0.014725</w:t>
            </w:r>
          </w:p>
        </w:tc>
      </w:tr>
      <w:tr w:rsidR="00F218CF" w14:paraId="773E8D9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1F4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ELF3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922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32C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9177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1.002622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709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0.014746</w:t>
            </w:r>
          </w:p>
        </w:tc>
      </w:tr>
      <w:tr w:rsidR="00F218CF" w14:paraId="3C68EBE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B007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ZBTB40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EE0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0.934828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207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0.885477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8ED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0.98693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BF2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0.014875</w:t>
            </w:r>
          </w:p>
        </w:tc>
      </w:tr>
      <w:tr w:rsidR="00F218CF" w14:paraId="56C8B86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E92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AP005233.2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8373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1.003705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A0E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D75E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054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0.014962</w:t>
            </w:r>
          </w:p>
        </w:tc>
      </w:tr>
      <w:tr w:rsidR="00F218CF" w14:paraId="7FD73BD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8152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MIR4653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02DB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1.018267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5C5E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1.003514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515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1.033238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0CF8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0.015057</w:t>
            </w:r>
          </w:p>
        </w:tc>
      </w:tr>
      <w:tr w:rsidR="00F218CF" w14:paraId="330BA33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FD5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ZNF618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5A3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0.938513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D070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0.891619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3D9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0.987874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47A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0.015246</w:t>
            </w:r>
          </w:p>
        </w:tc>
      </w:tr>
      <w:tr w:rsidR="00F218CF" w14:paraId="06078CC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26B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HDHD2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794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0.953183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4B4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0.91691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0A86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0.990892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9DF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0.015427</w:t>
            </w:r>
          </w:p>
        </w:tc>
      </w:tr>
      <w:tr w:rsidR="00F218CF" w14:paraId="45DE4CA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65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PNP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CF3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1.007626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07C0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7C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1.013841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27D5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0.015449</w:t>
            </w:r>
          </w:p>
        </w:tc>
      </w:tr>
      <w:tr w:rsidR="00F218CF" w14:paraId="1889E04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FC9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PPM1K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D95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0.937139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335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0.889145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E4F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0.987723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B99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0.015499</w:t>
            </w:r>
          </w:p>
        </w:tc>
      </w:tr>
      <w:tr w:rsidR="00F218CF" w14:paraId="503DCC7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D60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TMOD2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1B9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0.92358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C399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0.865949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A4D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0.985047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3FE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0.015595</w:t>
            </w:r>
          </w:p>
        </w:tc>
      </w:tr>
      <w:tr w:rsidR="00F218CF" w14:paraId="264225F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FA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CLEC3B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22B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0.980321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610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0.964632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68D6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0.996266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AA9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0.015758</w:t>
            </w:r>
          </w:p>
        </w:tc>
      </w:tr>
      <w:tr w:rsidR="00F218CF" w14:paraId="31A4238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85C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BCL10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415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1.009775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BD6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0803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1.017784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4649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0.015818</w:t>
            </w:r>
          </w:p>
        </w:tc>
      </w:tr>
      <w:tr w:rsidR="00F218CF" w14:paraId="363704A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341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FXYD2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57CD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0.987426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3FA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0.977325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20D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0.997632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21E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0.015868</w:t>
            </w:r>
          </w:p>
        </w:tc>
      </w:tr>
      <w:tr w:rsidR="00F218CF" w14:paraId="6D6B780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A5C4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TMEM63B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3C37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1.016748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E5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1.003107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2C6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1.030574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7EC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0.015948</w:t>
            </w:r>
          </w:p>
        </w:tc>
      </w:tr>
      <w:tr w:rsidR="00F218CF" w14:paraId="1328E95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8A7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NLK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7FF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0.94856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55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0.908681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D9D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99EA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0.015961</w:t>
            </w:r>
          </w:p>
        </w:tc>
      </w:tr>
      <w:tr w:rsidR="00F218CF" w14:paraId="3CB89AA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C01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KCNN4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B7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6F4C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849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E9F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0.016257</w:t>
            </w:r>
          </w:p>
        </w:tc>
      </w:tr>
      <w:tr w:rsidR="00F218CF" w14:paraId="0C4D242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1C5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MST1R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FCCC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1.005637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EE76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0F5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1.010262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54B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0.016337</w:t>
            </w:r>
          </w:p>
        </w:tc>
      </w:tr>
      <w:tr w:rsidR="00F218CF" w14:paraId="08A4D78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15CD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PRSS8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3681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1.001993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C24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B51C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1.003624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E461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0.0164</w:t>
            </w:r>
          </w:p>
        </w:tc>
      </w:tr>
      <w:tr w:rsidR="00F218CF" w14:paraId="73BD234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CF5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ANXA11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DC7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1.003796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5F2B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D0C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1.006907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B490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0.016427</w:t>
            </w:r>
          </w:p>
        </w:tc>
      </w:tr>
      <w:tr w:rsidR="00F218CF" w14:paraId="3E82103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01C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PROX1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94C0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0.955003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581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0.91971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416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0.99165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8EA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0.016558</w:t>
            </w:r>
          </w:p>
        </w:tc>
      </w:tr>
      <w:tr w:rsidR="00F218CF" w14:paraId="4078974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56A7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CLTB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353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3FC1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A345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642A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0.016558</w:t>
            </w:r>
          </w:p>
        </w:tc>
      </w:tr>
      <w:tr w:rsidR="00F218CF" w14:paraId="0FC9C41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F59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POLD4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B09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1.013444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93E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1.002429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F335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1.024581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110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0.016618</w:t>
            </w:r>
          </w:p>
        </w:tc>
      </w:tr>
      <w:tr w:rsidR="00F218CF" w14:paraId="1C2D49D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4A1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KCP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D56A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1.026221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2F1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1.004685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346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1.048218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CE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0.016762</w:t>
            </w:r>
          </w:p>
        </w:tc>
      </w:tr>
      <w:tr w:rsidR="00F218CF" w14:paraId="06D0DAC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64D1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SNRPN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C30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0.992277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17A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0.985993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A7E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0.998601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3D21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0.016766</w:t>
            </w:r>
          </w:p>
        </w:tc>
      </w:tr>
      <w:tr w:rsidR="00F218CF" w14:paraId="09E7B19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4ADB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ELL2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87D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0.989937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275C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0.981762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E3A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432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0.016827</w:t>
            </w:r>
          </w:p>
        </w:tc>
      </w:tr>
      <w:tr w:rsidR="00F218CF" w14:paraId="67ECFC3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A6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GABARAP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E69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0.989805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7033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0.981514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3BB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0.998167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40CD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0.016966</w:t>
            </w:r>
          </w:p>
        </w:tc>
      </w:tr>
      <w:tr w:rsidR="00F218CF" w14:paraId="5D05FA6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432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DNAJB11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A3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1.013877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7DD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1.002467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A5D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1.025417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3BA1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0.017003</w:t>
            </w:r>
          </w:p>
        </w:tc>
      </w:tr>
      <w:tr w:rsidR="00F218CF" w14:paraId="0797859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47E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LPCAT4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78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1.002674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43A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851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1.004876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5DD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0.017078</w:t>
            </w:r>
          </w:p>
        </w:tc>
      </w:tr>
      <w:tr w:rsidR="00F218CF" w14:paraId="163A5E6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C5F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IRX5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FE3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1.093578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99A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1.016005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DE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1.177073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F2E2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0.017175</w:t>
            </w:r>
          </w:p>
        </w:tc>
      </w:tr>
      <w:tr w:rsidR="00F218CF" w14:paraId="62B2BCA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4F6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ESRP2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2BE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1.016894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0B9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0571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1.031004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A42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0.017186</w:t>
            </w:r>
          </w:p>
        </w:tc>
      </w:tr>
      <w:tr w:rsidR="00F218CF" w14:paraId="2D47FFA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CDD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C3orf52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6F78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1.03337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10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1.005828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838B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1.061665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5A2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0.017237</w:t>
            </w:r>
          </w:p>
        </w:tc>
      </w:tr>
      <w:tr w:rsidR="00F218CF" w14:paraId="3B3BAA8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810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ANXA10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D299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090F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646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1.001719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DE15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0.017384</w:t>
            </w:r>
          </w:p>
        </w:tc>
      </w:tr>
      <w:tr w:rsidR="00F218CF" w14:paraId="0EF8B7E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95B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MUC20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582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1.005839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DEDD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A911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1.010683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C47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0.017522</w:t>
            </w:r>
          </w:p>
        </w:tc>
      </w:tr>
      <w:tr w:rsidR="00F218CF" w14:paraId="29FEDBA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5069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HSPB1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9E91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071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27F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3548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0.017623</w:t>
            </w:r>
          </w:p>
        </w:tc>
      </w:tr>
      <w:tr w:rsidR="00F218CF" w14:paraId="1956F14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D14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HOXB7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FBC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1.010934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4C07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8436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1.020088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E02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0.018056</w:t>
            </w:r>
          </w:p>
        </w:tc>
      </w:tr>
      <w:tr w:rsidR="00F218CF" w14:paraId="0C5D8A3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20C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TENT5C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540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0.986757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7B9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0.975908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C9A2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0.997726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2F2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0.018098</w:t>
            </w:r>
          </w:p>
        </w:tc>
      </w:tr>
      <w:tr w:rsidR="00F218CF" w14:paraId="453AD7C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C5B4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IFI35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7E52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1.004899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EE1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F57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1.008985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178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0.018247</w:t>
            </w:r>
          </w:p>
        </w:tc>
      </w:tr>
      <w:tr w:rsidR="00F218CF" w14:paraId="2A32EDB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5AA2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RHBDF1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DED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1.012254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051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1.002066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F5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1.022545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EA7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0.018281</w:t>
            </w:r>
          </w:p>
        </w:tc>
      </w:tr>
      <w:tr w:rsidR="00F218CF" w14:paraId="3DEA526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742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POC1A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956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1.034512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C3E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1.005755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86E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1.064091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736B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0.018328</w:t>
            </w:r>
          </w:p>
        </w:tc>
      </w:tr>
      <w:tr w:rsidR="00F218CF" w14:paraId="710E95E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94B4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TMEM179B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902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1.008677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C6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FB8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1.015946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AB2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0.018357</w:t>
            </w:r>
          </w:p>
        </w:tc>
      </w:tr>
      <w:tr w:rsidR="00F218CF" w14:paraId="55C6E3E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9F40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RELA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33EB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1.012487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965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1.002097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6C8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1.022984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D12C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0.018369</w:t>
            </w:r>
          </w:p>
        </w:tc>
      </w:tr>
      <w:tr w:rsidR="00F218CF" w14:paraId="428743E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17C1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ZBTB7A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3600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1.017831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7607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D1F2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1.032895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12A0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0.018381</w:t>
            </w:r>
          </w:p>
        </w:tc>
      </w:tr>
      <w:tr w:rsidR="00F218CF" w14:paraId="095EE24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51F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SCARF1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CE1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0.929681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014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0.874978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A20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0.987805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045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0.018446</w:t>
            </w:r>
          </w:p>
        </w:tc>
      </w:tr>
      <w:tr w:rsidR="00F218CF" w14:paraId="7CBF6AE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BC0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OST4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66C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1.001694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D0D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6D0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1.003106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B7F4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0.018517</w:t>
            </w:r>
          </w:p>
        </w:tc>
      </w:tr>
      <w:tr w:rsidR="00F218CF" w14:paraId="64BD67D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65B5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B22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0.922688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37E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0.862914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1CC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0.986602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B89A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0.018539</w:t>
            </w:r>
          </w:p>
        </w:tc>
      </w:tr>
      <w:tr w:rsidR="00F218CF" w14:paraId="0585E29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AE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PARP3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E725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4B51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1.002408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507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1.026872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A99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0.018724</w:t>
            </w:r>
          </w:p>
        </w:tc>
      </w:tr>
      <w:tr w:rsidR="00F218CF" w14:paraId="5330530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311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TSPYL1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70A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0.990777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43E7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0.983152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C54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0.998462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428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0.018745</w:t>
            </w:r>
          </w:p>
        </w:tc>
      </w:tr>
      <w:tr w:rsidR="00F218CF" w14:paraId="07D7E15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E467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TSPAN3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297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399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4C9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1.005509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398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0.018774</w:t>
            </w:r>
          </w:p>
        </w:tc>
      </w:tr>
      <w:tr w:rsidR="00F218CF" w14:paraId="285AAA4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C3CB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TMEM159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213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1.005249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823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94FD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1.009652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7D3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0.018884</w:t>
            </w:r>
          </w:p>
        </w:tc>
      </w:tr>
      <w:tr w:rsidR="00F218CF" w14:paraId="0DB49D0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31D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C17orf80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2B7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0.950871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3D7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0.911708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EC7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0.991715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2723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0.018892</w:t>
            </w:r>
          </w:p>
        </w:tc>
      </w:tr>
      <w:tr w:rsidR="00F218CF" w14:paraId="0D416AA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898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PDZK1IP1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26AC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8621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7CC7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1.001651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CEA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0.018957</w:t>
            </w:r>
          </w:p>
        </w:tc>
      </w:tr>
      <w:tr w:rsidR="00F218CF" w14:paraId="5AD944A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4CD5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CAPG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5C86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552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F46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1.002546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1092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0.019389</w:t>
            </w:r>
          </w:p>
        </w:tc>
      </w:tr>
      <w:tr w:rsidR="00F218CF" w14:paraId="57B8679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AD3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RTN4R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D7E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1.047255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E30B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1.007487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F57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1.088593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0DC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0.019408</w:t>
            </w:r>
          </w:p>
        </w:tc>
      </w:tr>
      <w:tr w:rsidR="00F218CF" w14:paraId="06AE7DD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B9A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SOX9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897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1.004149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63D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561C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1.007642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4272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0.019483</w:t>
            </w:r>
          </w:p>
        </w:tc>
      </w:tr>
      <w:tr w:rsidR="00F218CF" w14:paraId="3AE3093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ECB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CAMK2N1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73C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1.002204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13B3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8FC9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1.004057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E86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0.019493</w:t>
            </w:r>
          </w:p>
        </w:tc>
      </w:tr>
      <w:tr w:rsidR="00F218CF" w14:paraId="4D83752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5BB8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ANXA6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8127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0.995999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A4D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0.992654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E1C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0.999356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F6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0.019544</w:t>
            </w:r>
          </w:p>
        </w:tc>
      </w:tr>
      <w:tr w:rsidR="00F218CF" w14:paraId="35027E7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7B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TSPAN15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B67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1.002853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BF4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0F0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1.005255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C0A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0.019611</w:t>
            </w:r>
          </w:p>
        </w:tc>
      </w:tr>
      <w:tr w:rsidR="00F218CF" w14:paraId="5A24AE6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B73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SESN1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D0D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0.975186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1F20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0.954818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F66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0.995989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2D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0.019643</w:t>
            </w:r>
          </w:p>
        </w:tc>
      </w:tr>
      <w:tr w:rsidR="00F218CF" w14:paraId="7BBE165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2A47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TMC5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C524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D60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D77C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1.007377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A341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0.019734</w:t>
            </w:r>
          </w:p>
        </w:tc>
      </w:tr>
      <w:tr w:rsidR="00F218CF" w14:paraId="60B2E65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328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TALDO1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8FE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1.003814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46B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206D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1.007034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DCC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0.019861</w:t>
            </w:r>
          </w:p>
        </w:tc>
      </w:tr>
      <w:tr w:rsidR="00F218CF" w14:paraId="77FB836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C29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MARCHF8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1571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0.968003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79B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0.941859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163C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0.994872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ED3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0.019914</w:t>
            </w:r>
          </w:p>
        </w:tc>
      </w:tr>
      <w:tr w:rsidR="00F218CF" w14:paraId="1C3776D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BF5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USP22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5B7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0.991007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602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0.983497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16D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0.998575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892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0.019939</w:t>
            </w:r>
          </w:p>
        </w:tc>
      </w:tr>
      <w:tr w:rsidR="00F218CF" w14:paraId="00F76EB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6C28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CORO2A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1F6F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1.007709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BF2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20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1.014255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ABFA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0.020117</w:t>
            </w:r>
          </w:p>
        </w:tc>
      </w:tr>
      <w:tr w:rsidR="00F218CF" w14:paraId="3E816CE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044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GLCCI1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9FF1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0.911804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B36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0.843266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650E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0.985913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AEF0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0.020569</w:t>
            </w:r>
          </w:p>
        </w:tc>
      </w:tr>
      <w:tr w:rsidR="00F218CF" w14:paraId="37445DA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A90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VILL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55F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080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3DF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1.006234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5CC1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0.020667</w:t>
            </w:r>
          </w:p>
        </w:tc>
      </w:tr>
      <w:tr w:rsidR="00F218CF" w14:paraId="5D95E63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9F0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TAGLN2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F57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DAC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C8A5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54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0.020915</w:t>
            </w:r>
          </w:p>
        </w:tc>
      </w:tr>
      <w:tr w:rsidR="00F218CF" w14:paraId="6F2252E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D5F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PKM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F93E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908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A9B1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D93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0.021334</w:t>
            </w:r>
          </w:p>
        </w:tc>
      </w:tr>
      <w:tr w:rsidR="00F218CF" w14:paraId="7B8D2FC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3095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RAMP2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A02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0.990792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B0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0.982995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FF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0.998651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12F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0.021746</w:t>
            </w:r>
          </w:p>
        </w:tc>
      </w:tr>
      <w:tr w:rsidR="00F218CF" w14:paraId="6DE8DB7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F65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PLLP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D4D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1.015436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9FB5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1.002236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BAD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1.02881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23F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0.021762</w:t>
            </w:r>
          </w:p>
        </w:tc>
      </w:tr>
      <w:tr w:rsidR="00F218CF" w14:paraId="04CEE33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471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ARHGAP27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FB48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1.012885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E1B4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1.001861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84F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569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0.021852</w:t>
            </w:r>
          </w:p>
        </w:tc>
      </w:tr>
      <w:tr w:rsidR="00F218CF" w14:paraId="1D7E73B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E9E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GLRX2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BBF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1.02816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EF4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1.003987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F6A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1.052916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1DF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0.02215</w:t>
            </w:r>
          </w:p>
        </w:tc>
      </w:tr>
      <w:tr w:rsidR="00F218CF" w14:paraId="453599B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B36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MACC1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333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1.018341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29C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1.002605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3C2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1.034324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29E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0.022175</w:t>
            </w:r>
          </w:p>
        </w:tc>
      </w:tr>
      <w:tr w:rsidR="00F218CF" w14:paraId="4A2B18A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7BA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CNIH4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A89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1.030473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07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1.004265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CFF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1.057365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07EB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0.022386</w:t>
            </w:r>
          </w:p>
        </w:tc>
      </w:tr>
      <w:tr w:rsidR="00F218CF" w14:paraId="78ADCFA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D085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CLU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5FD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0.999345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36F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0.998783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7BF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0.999908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730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0.022499</w:t>
            </w:r>
          </w:p>
        </w:tc>
      </w:tr>
      <w:tr w:rsidR="00F218CF" w14:paraId="650BBC7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462B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CASP6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B8B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1.016033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80E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1.002233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C53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1.030023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AC6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0.022634</w:t>
            </w:r>
          </w:p>
        </w:tc>
      </w:tr>
      <w:tr w:rsidR="00F218CF" w14:paraId="3AEB6E6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9F34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EPB41L3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6C0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0.970106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9F3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0.945088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A9DD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0.995786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708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0.022802</w:t>
            </w:r>
          </w:p>
        </w:tc>
      </w:tr>
      <w:tr w:rsidR="00F218CF" w14:paraId="0A03702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71D1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ZDHHC9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3D3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1.014259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A53B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1.001966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9EB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1.026703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FB5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0.022871</w:t>
            </w:r>
          </w:p>
        </w:tc>
      </w:tr>
      <w:tr w:rsidR="00F218CF" w14:paraId="71E57E2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33DF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PPP1R13L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E3C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1.006344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B69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888F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1.011843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B23B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0.022916</w:t>
            </w:r>
          </w:p>
        </w:tc>
      </w:tr>
      <w:tr w:rsidR="00F218CF" w14:paraId="3EC88D8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5FF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CASTOR3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80BE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0.966023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C75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0.937675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6DD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0.995228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7D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0.022923</w:t>
            </w:r>
          </w:p>
        </w:tc>
      </w:tr>
      <w:tr w:rsidR="00F218CF" w14:paraId="39CAAF9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9B3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SDR16C5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4B2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1.004583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71E1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B30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1.008559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23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0.023296</w:t>
            </w:r>
          </w:p>
        </w:tc>
      </w:tr>
      <w:tr w:rsidR="00F218CF" w14:paraId="65EEA6B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F05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DNM2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C850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1.008892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8DF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1.001194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85A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7ED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0.023502</w:t>
            </w:r>
          </w:p>
        </w:tc>
      </w:tr>
      <w:tr w:rsidR="00F218CF" w14:paraId="236E9F9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E6E4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PDE2A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8A1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0.936778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B6AC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0.885298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0A3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0.991251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D12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0.023533</w:t>
            </w:r>
          </w:p>
        </w:tc>
      </w:tr>
      <w:tr w:rsidR="00F218CF" w14:paraId="1C90FA5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E40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AFAP1-AS1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E67D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1.011536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395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47D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1.021639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532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0.023696</w:t>
            </w:r>
          </w:p>
        </w:tc>
      </w:tr>
      <w:tr w:rsidR="00F218CF" w14:paraId="5CF5213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00F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AC039056.2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E5C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1.065283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E74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1.008459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7D2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1.125308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024E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0.02375</w:t>
            </w:r>
          </w:p>
        </w:tc>
      </w:tr>
      <w:tr w:rsidR="00F218CF" w14:paraId="4FC1C25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9012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LAD1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DB61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1.001377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E8A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3D33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1.002574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B35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0.02387</w:t>
            </w:r>
          </w:p>
        </w:tc>
      </w:tr>
      <w:tr w:rsidR="00F218CF" w14:paraId="0FB0A65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17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RBIS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7281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1.024789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A3A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1.003242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062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1.046799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5C05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0.023917</w:t>
            </w:r>
          </w:p>
        </w:tc>
      </w:tr>
      <w:tr w:rsidR="00F218CF" w14:paraId="4C0F6A3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B39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F11R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DECD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1.003718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488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60C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1.006958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CDD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0.024058</w:t>
            </w:r>
          </w:p>
        </w:tc>
      </w:tr>
      <w:tr w:rsidR="00F218CF" w14:paraId="71BA6B9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A9C1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TMEM62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21B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1.024797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5C57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1.003208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5B2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1.04685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89E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0.024148</w:t>
            </w:r>
          </w:p>
        </w:tc>
      </w:tr>
      <w:tr w:rsidR="00F218CF" w14:paraId="354C639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F326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EPB41L1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CDD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1.008012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7F4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E80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1.015047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F76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0.024522</w:t>
            </w:r>
          </w:p>
        </w:tc>
      </w:tr>
      <w:tr w:rsidR="00F218CF" w14:paraId="3107DAA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56C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ITPKC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5B4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09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A5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1.011506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755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0.024615</w:t>
            </w:r>
          </w:p>
        </w:tc>
      </w:tr>
      <w:tr w:rsidR="00F218CF" w14:paraId="19FEE7E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AF7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PBX3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01F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0.979388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9EE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0.961726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139E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0.997374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81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0.024889</w:t>
            </w:r>
          </w:p>
        </w:tc>
      </w:tr>
      <w:tr w:rsidR="00F218CF" w14:paraId="79ACE42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3EF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EIF6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E2B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1.002327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DE23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B25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D65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0.025276</w:t>
            </w:r>
          </w:p>
        </w:tc>
      </w:tr>
      <w:tr w:rsidR="00F218CF" w14:paraId="3070057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AAE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MOCS2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0AC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0.953428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8A7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0.914402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C3C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0.994119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042D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0.025313</w:t>
            </w:r>
          </w:p>
        </w:tc>
      </w:tr>
      <w:tr w:rsidR="00F218CF" w14:paraId="1FCCEE1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EB9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PRPF8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3A0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0.991268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0110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0.983677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67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0.998917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84DC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0.025335</w:t>
            </w:r>
          </w:p>
        </w:tc>
      </w:tr>
      <w:tr w:rsidR="00F218CF" w14:paraId="3897DF0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79D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AC005332.6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1301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0.971413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2A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0.947015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B36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0.996439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45C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0.025428</w:t>
            </w:r>
          </w:p>
        </w:tc>
      </w:tr>
      <w:tr w:rsidR="00F218CF" w14:paraId="3914D53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322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ROBO4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A7D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0.946942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787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0.902713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B3F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0.993339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D1A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0.025495</w:t>
            </w:r>
          </w:p>
        </w:tc>
      </w:tr>
      <w:tr w:rsidR="00F218CF" w14:paraId="07B820D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4D89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OR7E14P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57C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1.025663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D14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1.003081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60A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1.048753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A99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0.025696</w:t>
            </w:r>
          </w:p>
        </w:tc>
      </w:tr>
      <w:tr w:rsidR="00F218CF" w14:paraId="43CCA29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1327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PITX1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924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1.008742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5505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9111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1.016489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0C1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0.025768</w:t>
            </w:r>
          </w:p>
        </w:tc>
      </w:tr>
      <w:tr w:rsidR="00F218CF" w14:paraId="2752E47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651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ZNF844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BE76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0.931467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854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0.875092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DBB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0.991473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242A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0.025827</w:t>
            </w:r>
          </w:p>
        </w:tc>
      </w:tr>
      <w:tr w:rsidR="00F218CF" w14:paraId="5BE8E39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2A7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SLC52A3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4B6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1.019699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736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1.002345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9390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1.037354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E6E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0.02592</w:t>
            </w:r>
          </w:p>
        </w:tc>
      </w:tr>
      <w:tr w:rsidR="00F218CF" w14:paraId="0D5E059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F5A7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FIG4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F505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0.958371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904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0.92314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5CA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0.994946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886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0.026074</w:t>
            </w:r>
          </w:p>
        </w:tc>
      </w:tr>
      <w:tr w:rsidR="00F218CF" w14:paraId="2546F63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98A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SFN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3D0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6818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2F0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2983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0.026224</w:t>
            </w:r>
          </w:p>
        </w:tc>
      </w:tr>
      <w:tr w:rsidR="00F218CF" w14:paraId="13AC8AE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3D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ALDH5A1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F1E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0.958532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2AD0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0.923386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575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0.995015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089A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0.02627</w:t>
            </w:r>
          </w:p>
        </w:tc>
      </w:tr>
      <w:tr w:rsidR="00F218CF" w14:paraId="3D0C8B5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8A5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TBC1D9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A3E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0.983107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74A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0.968429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A67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0.998007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3D34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0.026425</w:t>
            </w:r>
          </w:p>
        </w:tc>
      </w:tr>
      <w:tr w:rsidR="00F218CF" w14:paraId="4031800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9F5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ACTB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D9D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A83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1F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F1C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0.026482</w:t>
            </w:r>
          </w:p>
        </w:tc>
      </w:tr>
      <w:tr w:rsidR="00F218CF" w14:paraId="274974D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A241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FARSB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7C7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1.012266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99C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80C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1.02323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475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0.026563</w:t>
            </w:r>
          </w:p>
        </w:tc>
      </w:tr>
      <w:tr w:rsidR="00F218CF" w14:paraId="769F0CD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42E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CD151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822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9B02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7E6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1.002657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9A2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0.026828</w:t>
            </w:r>
          </w:p>
        </w:tc>
      </w:tr>
      <w:tr w:rsidR="00F218CF" w14:paraId="0294D0B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C5E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RETSAT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CC9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1.004926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D607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BB10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1.009318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3C2C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0.027199</w:t>
            </w:r>
          </w:p>
        </w:tc>
      </w:tr>
      <w:tr w:rsidR="00F218CF" w14:paraId="67088F6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8F1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SLC10A3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770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1.009893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7FEF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D31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1.018767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250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0.027433</w:t>
            </w:r>
          </w:p>
        </w:tc>
      </w:tr>
      <w:tr w:rsidR="00F218CF" w14:paraId="56F5C36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18E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CORO2B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BED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0.944291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4209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0.897323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282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0.993717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777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0.027658</w:t>
            </w:r>
          </w:p>
        </w:tc>
      </w:tr>
      <w:tr w:rsidR="00F218CF" w14:paraId="1B6F822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5B3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CERKL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B08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0.954335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EE6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0.915389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4B7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0.994939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F8A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0.027903</w:t>
            </w:r>
          </w:p>
        </w:tc>
      </w:tr>
      <w:tr w:rsidR="00F218CF" w14:paraId="659CB05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199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ALS2CL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66F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1.006533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27B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65C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4863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0.028083</w:t>
            </w:r>
          </w:p>
        </w:tc>
      </w:tr>
      <w:tr w:rsidR="00F218CF" w14:paraId="0DE87DC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699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JPT1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937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809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F05C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1.005673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C85D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0.028193</w:t>
            </w:r>
          </w:p>
        </w:tc>
      </w:tr>
      <w:tr w:rsidR="00F218CF" w14:paraId="3E87D8F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EE7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PLCB3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F60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1.007987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7E7C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34E3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1.015177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E2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0.02824</w:t>
            </w:r>
          </w:p>
        </w:tc>
      </w:tr>
      <w:tr w:rsidR="00F218CF" w14:paraId="703C77B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E9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EVPL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ECD6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1.006842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B8B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9D4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1.013001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7A6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0.028413</w:t>
            </w:r>
          </w:p>
        </w:tc>
      </w:tr>
      <w:tr w:rsidR="00F218CF" w14:paraId="7AC5258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A881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CGN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D3D31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4FE8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65D1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1.008276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DE41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0.028442</w:t>
            </w:r>
          </w:p>
        </w:tc>
      </w:tr>
      <w:tr w:rsidR="00F218CF" w14:paraId="6C664BB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E43B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TMSB10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9F9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8C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A94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1.000096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315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0.02861</w:t>
            </w:r>
          </w:p>
        </w:tc>
      </w:tr>
      <w:tr w:rsidR="00F218CF" w14:paraId="57BDBFA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3DD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AC025857.2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754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1.028448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36B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27D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1.054616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E71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0.028661</w:t>
            </w:r>
          </w:p>
        </w:tc>
      </w:tr>
      <w:tr w:rsidR="00F218CF" w14:paraId="04FE5BD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DA54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LPAR5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9B5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1.021325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2EED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1.002188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270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1.040827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CE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0.02878</w:t>
            </w:r>
          </w:p>
        </w:tc>
      </w:tr>
      <w:tr w:rsidR="00F218CF" w14:paraId="64072E5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649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RPS6KA4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F0ED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1.008722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957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E4F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1.016606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C11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0.028791</w:t>
            </w:r>
          </w:p>
        </w:tc>
      </w:tr>
      <w:tr w:rsidR="00F218CF" w14:paraId="3757427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AB08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FOXQ1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3FA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1.003721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7FC1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F652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1.007077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7B4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0.029175</w:t>
            </w:r>
          </w:p>
        </w:tc>
      </w:tr>
      <w:tr w:rsidR="00F218CF" w14:paraId="12D1659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DD1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VPS37B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D629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1.009324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C6E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0A7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1.017786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CEBD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0.029344</w:t>
            </w:r>
          </w:p>
        </w:tc>
      </w:tr>
      <w:tr w:rsidR="00F218CF" w14:paraId="1599D21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2FF5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ADIPOR1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A69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1.005641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D66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CAE1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1.010756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06E7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0.02975</w:t>
            </w:r>
          </w:p>
        </w:tc>
      </w:tr>
      <w:tr w:rsidR="00F218CF" w14:paraId="5AD0C0D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E1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CHST7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285C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0.942296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2B3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0.893076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91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FBD5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0.029902</w:t>
            </w:r>
          </w:p>
        </w:tc>
      </w:tr>
      <w:tr w:rsidR="00F218CF" w14:paraId="650FDB1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32E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DYM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82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1.050251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38C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E908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1.09786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C6D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0.030194</w:t>
            </w:r>
          </w:p>
        </w:tc>
      </w:tr>
      <w:tr w:rsidR="00F218CF" w14:paraId="009EDC9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6284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AC126474.2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2FF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0.94424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32D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0.89643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728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0.994601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7F2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0.030452</w:t>
            </w:r>
          </w:p>
        </w:tc>
      </w:tr>
      <w:tr w:rsidR="00F218CF" w14:paraId="0B0C296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108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HSF2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04E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0.944242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FB38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0.896411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74A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0.994625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E8E7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0.030528</w:t>
            </w:r>
          </w:p>
        </w:tc>
      </w:tr>
      <w:tr w:rsidR="00F218CF" w14:paraId="0BBD552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DE4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INAVA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470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1.006615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70A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C813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6BC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0.030914</w:t>
            </w:r>
          </w:p>
        </w:tc>
      </w:tr>
      <w:tr w:rsidR="00F218CF" w14:paraId="381745C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9904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CD36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050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0.972582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8A0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0.94826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057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0.997528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280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0.031436</w:t>
            </w:r>
          </w:p>
        </w:tc>
      </w:tr>
      <w:tr w:rsidR="00F218CF" w14:paraId="648519B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C90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AC009065.3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E20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1.010927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0246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0E3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1.020988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BD13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0.03148</w:t>
            </w:r>
          </w:p>
        </w:tc>
      </w:tr>
      <w:tr w:rsidR="00F218CF" w14:paraId="0592BC1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793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TCEAL1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D62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0.983287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647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0.968282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EC83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0.998524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4830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0.031698</w:t>
            </w:r>
          </w:p>
        </w:tc>
      </w:tr>
      <w:tr w:rsidR="00F218CF" w14:paraId="24499B3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5B8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GPRC5D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10AC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1.049138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75D4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1.004164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1E5E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1.096127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D8D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0.031885</w:t>
            </w:r>
          </w:p>
        </w:tc>
      </w:tr>
      <w:tr w:rsidR="00F218CF" w14:paraId="6BAEC30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B6F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GCNT3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D0D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1.002275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EE8C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86A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EEB1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0.032004</w:t>
            </w:r>
          </w:p>
        </w:tc>
      </w:tr>
      <w:tr w:rsidR="00F218CF" w14:paraId="52FD473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DAB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SIK3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4DA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0.955531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A54D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0.916563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680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0.996157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6E1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0.032257</w:t>
            </w:r>
          </w:p>
        </w:tc>
      </w:tr>
      <w:tr w:rsidR="00F218CF" w14:paraId="225FBF0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214D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ARHGEF16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78D9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1.010345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EFC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201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1.019911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2F4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0.032291</w:t>
            </w:r>
          </w:p>
        </w:tc>
      </w:tr>
      <w:tr w:rsidR="00F218CF" w14:paraId="08C901C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F15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SLC22A18AS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4392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1.035791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18B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1.002883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72A2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1.069779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92B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0.032782</w:t>
            </w:r>
          </w:p>
        </w:tc>
      </w:tr>
      <w:tr w:rsidR="00F218CF" w14:paraId="2F2338E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698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GNA12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F971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0.985796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4C2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0.972914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88E1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0.998848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0EF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0.033032</w:t>
            </w:r>
          </w:p>
        </w:tc>
      </w:tr>
      <w:tr w:rsidR="00F218CF" w14:paraId="78D8D44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B15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MUC1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3FF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E832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985D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F944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0.033099</w:t>
            </w:r>
          </w:p>
        </w:tc>
      </w:tr>
      <w:tr w:rsidR="00F218CF" w14:paraId="4F22F30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418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SORD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A2B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1.029057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7107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1.002281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EE0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1.056549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98F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0.033224</w:t>
            </w:r>
          </w:p>
        </w:tc>
      </w:tr>
      <w:tr w:rsidR="00F218CF" w14:paraId="22E4F89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2465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PLEC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10F3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146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7020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5EF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0.033259</w:t>
            </w:r>
          </w:p>
        </w:tc>
      </w:tr>
      <w:tr w:rsidR="00F218CF" w14:paraId="6CBD8F2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0A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SLCO4A1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313D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1.006896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CE9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FA7D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1.013288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6B5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0.033264</w:t>
            </w:r>
          </w:p>
        </w:tc>
      </w:tr>
      <w:tr w:rsidR="00F218CF" w14:paraId="39C14E3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A22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ZNF692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5170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0.976776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198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0.955843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27D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0.998167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4B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0.033509</w:t>
            </w:r>
          </w:p>
        </w:tc>
      </w:tr>
      <w:tr w:rsidR="00F218CF" w14:paraId="53DD0B5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1F1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FAM110D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3B9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0.948957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1D5D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0.904195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4A0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0.995934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E4A1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0.033569</w:t>
            </w:r>
          </w:p>
        </w:tc>
      </w:tr>
      <w:tr w:rsidR="00F218CF" w14:paraId="593E234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961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COMMD7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064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E844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5F0F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1.025716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8E9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0.033745</w:t>
            </w:r>
          </w:p>
        </w:tc>
      </w:tr>
      <w:tr w:rsidR="00F218CF" w14:paraId="0DC305D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D4C4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GSS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399E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1.007592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32A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0077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1.014656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C220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0.033834</w:t>
            </w:r>
          </w:p>
        </w:tc>
      </w:tr>
      <w:tr w:rsidR="00F218CF" w14:paraId="41A0888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30C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IL6R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361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0.979064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893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0.960111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B16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0.998391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832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0.03389</w:t>
            </w:r>
          </w:p>
        </w:tc>
      </w:tr>
      <w:tr w:rsidR="00F218CF" w14:paraId="61C8362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36B9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HS3ST1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3DFB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1.010105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B4B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E62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1.019537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386D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0.033988</w:t>
            </w:r>
          </w:p>
        </w:tc>
      </w:tr>
      <w:tr w:rsidR="00F218CF" w14:paraId="3B0C0AD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246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SRI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43E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1.004272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E6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841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1.008239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CBF1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0.034072</w:t>
            </w:r>
          </w:p>
        </w:tc>
      </w:tr>
      <w:tr w:rsidR="00F218CF" w14:paraId="4B6BC10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864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CACNB3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AE5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1.028149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FDF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1.002044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058C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1.054934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B80D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0.034384</w:t>
            </w:r>
          </w:p>
        </w:tc>
      </w:tr>
      <w:tr w:rsidR="00F218CF" w14:paraId="1802BA1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9177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CHMP4B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F59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C69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E92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1.003105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ACA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0.034506</w:t>
            </w:r>
          </w:p>
        </w:tc>
      </w:tr>
      <w:tr w:rsidR="00F218CF" w14:paraId="6AB2307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8D4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AL512413.1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E3F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1.066598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CA72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694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1.132303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6AD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0.034528</w:t>
            </w:r>
          </w:p>
        </w:tc>
      </w:tr>
      <w:tr w:rsidR="00F218CF" w14:paraId="5F890F7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B38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AP001453.4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DA1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1.063091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2058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1.004447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00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1.12516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199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0.034583</w:t>
            </w:r>
          </w:p>
        </w:tc>
      </w:tr>
      <w:tr w:rsidR="00F218CF" w14:paraId="319777F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274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FLT4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909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0.928914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343C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0.867506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CA12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0.99467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F50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0.034592</w:t>
            </w:r>
          </w:p>
        </w:tc>
      </w:tr>
      <w:tr w:rsidR="00F218CF" w14:paraId="64E308B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96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TMEM92-AS1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D0A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1.079992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9052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FC5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1.159928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79B0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0.03466</w:t>
            </w:r>
          </w:p>
        </w:tc>
      </w:tr>
      <w:tr w:rsidR="00F218CF" w14:paraId="6C49D2F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28F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RIOK3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249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1.004526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D1DB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AC9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1.008745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6FE6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0.034743</w:t>
            </w:r>
          </w:p>
        </w:tc>
      </w:tr>
      <w:tr w:rsidR="00F218CF" w14:paraId="28BC18C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F0D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S100A6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4A8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72A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B153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8957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0.034766</w:t>
            </w:r>
          </w:p>
        </w:tc>
      </w:tr>
      <w:tr w:rsidR="00F218CF" w14:paraId="15189F5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7C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PAK1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5D35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1.009341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9C5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1.000665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A23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1.018093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45C5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0.034786</w:t>
            </w:r>
          </w:p>
        </w:tc>
      </w:tr>
      <w:tr w:rsidR="00F218CF" w14:paraId="3DA68507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5F67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LIN52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D2AF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0.931654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629C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0.872326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CE4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0.995017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861A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0.034964</w:t>
            </w:r>
          </w:p>
        </w:tc>
      </w:tr>
      <w:tr w:rsidR="00F218CF" w14:paraId="7FB50F9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3D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EPS8L1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5F27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2D2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2AF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3E3C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0.035092</w:t>
            </w:r>
          </w:p>
        </w:tc>
      </w:tr>
      <w:tr w:rsidR="00F218CF" w14:paraId="2766F5F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51C8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TRIP6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54C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1.004205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B61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AAD8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1.008135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0C4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0.035191</w:t>
            </w:r>
          </w:p>
        </w:tc>
      </w:tr>
      <w:tr w:rsidR="00F218CF" w14:paraId="342B4C6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811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SYTL2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4863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1.012168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DD3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4C43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1.023634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7B58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0.035349</w:t>
            </w:r>
          </w:p>
        </w:tc>
      </w:tr>
      <w:tr w:rsidR="00F218CF" w14:paraId="6127D04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5E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SLC9A1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C4FF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1.006202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4151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9D7D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1.012014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A2D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0.03539</w:t>
            </w:r>
          </w:p>
        </w:tc>
      </w:tr>
      <w:tr w:rsidR="00F218CF" w14:paraId="5EE14C7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EA3C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OAZ2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E4E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0.977034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0C7F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0.956105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3E61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0.998422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F8D6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0.035473</w:t>
            </w:r>
          </w:p>
        </w:tc>
      </w:tr>
      <w:tr w:rsidR="00F218CF" w14:paraId="41A5419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0329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SPINT1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1F39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AEA2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5D57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1.002851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C689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0.035543</w:t>
            </w:r>
          </w:p>
        </w:tc>
      </w:tr>
      <w:tr w:rsidR="00F218CF" w14:paraId="2A0289B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15A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ATP8B2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1204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0.980363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FE6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0.962389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E813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0.998674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053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0.035684</w:t>
            </w:r>
          </w:p>
        </w:tc>
      </w:tr>
      <w:tr w:rsidR="00F218CF" w14:paraId="7C9FECF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A20E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CSTB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CF53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81AC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7BE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1.001973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7D4E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0.035923</w:t>
            </w:r>
          </w:p>
        </w:tc>
      </w:tr>
      <w:tr w:rsidR="00F218CF" w14:paraId="3B32188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EF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KBTBD7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9B2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0.92834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D4C6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0.865942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99F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0.995234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8A5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0.036213</w:t>
            </w:r>
          </w:p>
        </w:tc>
      </w:tr>
      <w:tr w:rsidR="00F218CF" w14:paraId="09B6CD8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43C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TJP3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B6A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1.005393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8D3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68AB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58B1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0.036329</w:t>
            </w:r>
          </w:p>
        </w:tc>
      </w:tr>
      <w:tr w:rsidR="00F218CF" w14:paraId="7C2294B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850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TAPT1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538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0.945917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77E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0.897887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510D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0.996517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2EF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0.036511</w:t>
            </w:r>
          </w:p>
        </w:tc>
      </w:tr>
      <w:tr w:rsidR="00F218CF" w14:paraId="51F48FD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F555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AL355312.4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AD5C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1.004773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8434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AE5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4058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0.036607</w:t>
            </w:r>
          </w:p>
        </w:tc>
      </w:tr>
      <w:tr w:rsidR="00F218CF" w14:paraId="3CE16A0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FF5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SGCE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00A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0.988895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CA0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0.978585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C1E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0.999313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EB6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0.036757</w:t>
            </w:r>
          </w:p>
        </w:tc>
      </w:tr>
      <w:tr w:rsidR="00F218CF" w14:paraId="2390D0C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C53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ST6GALNAC6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187A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0.983372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DD24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0.968017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F77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0.998971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E0A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0.036782</w:t>
            </w:r>
          </w:p>
        </w:tc>
      </w:tr>
      <w:tr w:rsidR="00F218CF" w14:paraId="1325232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75E7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TECPR2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060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0.94143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1B3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0.88957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EF9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0.996313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91A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0.036822</w:t>
            </w:r>
          </w:p>
        </w:tc>
      </w:tr>
      <w:tr w:rsidR="00F218CF" w14:paraId="2906EF8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267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CPTP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406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1.009295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5F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9F4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1.018102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955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0.03687</w:t>
            </w:r>
          </w:p>
        </w:tc>
      </w:tr>
      <w:tr w:rsidR="00F218CF" w14:paraId="56B8E19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FF2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HNRNPAB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3A95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1.003577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34E8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99E6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1.006954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E1F0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0.03717</w:t>
            </w:r>
          </w:p>
        </w:tc>
      </w:tr>
      <w:tr w:rsidR="00F218CF" w14:paraId="15CA9ED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3A2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RHPN2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121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1.006237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1784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F92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1.012146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8DC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0.037404</w:t>
            </w:r>
          </w:p>
        </w:tc>
      </w:tr>
      <w:tr w:rsidR="00F218CF" w14:paraId="33AC95E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CB41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MCTS1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688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1.022453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88A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1.001242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6362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1.044113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8269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0.037891</w:t>
            </w:r>
          </w:p>
        </w:tc>
      </w:tr>
      <w:tr w:rsidR="00F218CF" w14:paraId="36466C8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1A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PLA2G10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527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1.012722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66F8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1.000706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1C5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1.024882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718F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0.037903</w:t>
            </w:r>
          </w:p>
        </w:tc>
      </w:tr>
      <w:tr w:rsidR="00F218CF" w14:paraId="5B2E487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ECC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ADAM8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BBB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1.005128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1FB5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41A9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1.009994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DC2F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0.037925</w:t>
            </w:r>
          </w:p>
        </w:tc>
      </w:tr>
      <w:tr w:rsidR="00F218CF" w14:paraId="6923AFE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ECDE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KPNA5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EEE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0.92327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33D5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0.855804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546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0.996054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65F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0.0392</w:t>
            </w:r>
          </w:p>
        </w:tc>
      </w:tr>
      <w:tr w:rsidR="00F218CF" w14:paraId="6363311E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0B02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CTSE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188B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1D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270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1.000441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1DC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0.039374</w:t>
            </w:r>
          </w:p>
        </w:tc>
      </w:tr>
      <w:tr w:rsidR="00F218CF" w14:paraId="6594C2C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04A1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AC093162.3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6B69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1.020786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8545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772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1.040973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098D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0.039487</w:t>
            </w:r>
          </w:p>
        </w:tc>
      </w:tr>
      <w:tr w:rsidR="00F218CF" w14:paraId="57DB9A0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229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ADM2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177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1.019888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146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2097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1B22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0.039631</w:t>
            </w:r>
          </w:p>
        </w:tc>
      </w:tr>
      <w:tr w:rsidR="00F218CF" w14:paraId="5D8EBE7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0793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FUT3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75D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1.003592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B7AA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24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AD5F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0.039861</w:t>
            </w:r>
          </w:p>
        </w:tc>
      </w:tr>
      <w:tr w:rsidR="00F218CF" w14:paraId="4374F00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CD5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BCL2L15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526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1C9B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89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1.023991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EF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0.040149</w:t>
            </w:r>
          </w:p>
        </w:tc>
      </w:tr>
      <w:tr w:rsidR="00F218CF" w14:paraId="5F30A95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955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HKDC1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552E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1.006956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A1A3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C56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1.013659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201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0.040599</w:t>
            </w:r>
          </w:p>
        </w:tc>
      </w:tr>
      <w:tr w:rsidR="00F218CF" w14:paraId="60624F4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CD9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MRPL14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74F0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1.003213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EC2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DC8F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1.006301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4BA0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0.040787</w:t>
            </w:r>
          </w:p>
        </w:tc>
      </w:tr>
      <w:tr w:rsidR="00F218CF" w14:paraId="4E8A24C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8265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STAT4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4BA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0.929491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9AB0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0.866587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3D2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0.996961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1EF6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0.040845</w:t>
            </w:r>
          </w:p>
        </w:tc>
      </w:tr>
      <w:tr w:rsidR="00F218CF" w14:paraId="5A79A91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292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CABP4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D7E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1.051363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B79E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1.002083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026E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1.103065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218A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0.040862</w:t>
            </w:r>
          </w:p>
        </w:tc>
      </w:tr>
      <w:tr w:rsidR="00F218CF" w14:paraId="69F31EB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8EE6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CAPN5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F132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1.003348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F87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9B73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76B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0.041025</w:t>
            </w:r>
          </w:p>
        </w:tc>
      </w:tr>
      <w:tr w:rsidR="00F218CF" w14:paraId="095076B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E9E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TNFRSF10B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852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09D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65D6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1.009174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A3C8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0.041208</w:t>
            </w:r>
          </w:p>
        </w:tc>
      </w:tr>
      <w:tr w:rsidR="00F218CF" w14:paraId="171CE0F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6E70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MAP3K14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9F0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0.959106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25D0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8B67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0.998352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C6E3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0.041293</w:t>
            </w:r>
          </w:p>
        </w:tc>
      </w:tr>
      <w:tr w:rsidR="00F218CF" w14:paraId="117070B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E30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MMEL1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AC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1.054661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0E74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1.002081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4271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1.109999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D6B7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0.041385</w:t>
            </w:r>
          </w:p>
        </w:tc>
      </w:tr>
      <w:tr w:rsidR="00F218CF" w14:paraId="11EE90B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1A5E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NUCB2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56A7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0.986309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1A3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0.973321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A264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B87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0.041517</w:t>
            </w:r>
          </w:p>
        </w:tc>
      </w:tr>
      <w:tr w:rsidR="00F218CF" w14:paraId="1F85418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2602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FLNB-AS1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F56F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1.052865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80E4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1.001907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9B8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1.106414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C5F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0.041826</w:t>
            </w:r>
          </w:p>
        </w:tc>
      </w:tr>
      <w:tr w:rsidR="00F218CF" w14:paraId="77F487E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F05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PAIP2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72AD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0.987357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2A5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0.975327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D094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0.999535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96C1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0.041926</w:t>
            </w:r>
          </w:p>
        </w:tc>
      </w:tr>
      <w:tr w:rsidR="00F218CF" w14:paraId="3DD85D5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E38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PRDX6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4BEB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5739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FF3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1.005054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7A1D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0.042002</w:t>
            </w:r>
          </w:p>
        </w:tc>
      </w:tr>
      <w:tr w:rsidR="00F218CF" w14:paraId="52F8DB1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1D8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CRYBG2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0179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1.016073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4AC8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BA03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1.031842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F53A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0.042434</w:t>
            </w:r>
          </w:p>
        </w:tc>
      </w:tr>
      <w:tr w:rsidR="00F218CF" w14:paraId="1083CE2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944B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TACSTD2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E28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4FCA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E7C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1.000999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139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0.04255</w:t>
            </w:r>
          </w:p>
        </w:tc>
      </w:tr>
      <w:tr w:rsidR="00F218CF" w14:paraId="4701428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8D9F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MAP1B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F38E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0.987809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754D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0.976163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E317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0.999594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C84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0.042647</w:t>
            </w:r>
          </w:p>
        </w:tc>
      </w:tr>
      <w:tr w:rsidR="00F218CF" w14:paraId="1C0D82B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196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HPCAL1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ED7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1.009226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A048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BBDC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1.018243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B566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0.043005</w:t>
            </w:r>
          </w:p>
        </w:tc>
      </w:tr>
      <w:tr w:rsidR="00F218CF" w14:paraId="639804A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D22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SLC35A2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A43D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1.008468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A1E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F23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1.016738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4EB6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0.043035</w:t>
            </w:r>
          </w:p>
        </w:tc>
      </w:tr>
      <w:tr w:rsidR="00F218CF" w14:paraId="5DDCDEE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6FE3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MOCS1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265E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0.948702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B5EE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0.901501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488A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0.998373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A51B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0.043126</w:t>
            </w:r>
          </w:p>
        </w:tc>
      </w:tr>
      <w:tr w:rsidR="00F218CF" w14:paraId="7998958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FF1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IP6K1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13A3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0.978812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39D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0.958659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E674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0.999389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D141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0.043642</w:t>
            </w:r>
          </w:p>
        </w:tc>
      </w:tr>
      <w:tr w:rsidR="00F218CF" w14:paraId="6F8A46A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CB6A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PARP12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80C7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1.013512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23AE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1.000382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B2A7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1.026815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973B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0.043664</w:t>
            </w:r>
          </w:p>
        </w:tc>
      </w:tr>
      <w:tr w:rsidR="00F218CF" w14:paraId="539CFB3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5F7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DOK4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95F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1.00696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EBE2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6D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1.013779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A7CA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0.043958</w:t>
            </w:r>
          </w:p>
        </w:tc>
      </w:tr>
      <w:tr w:rsidR="00F218CF" w14:paraId="09BCDF38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D6F8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THAP12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D4B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1.041361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6D1E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1.001086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E972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1.083257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99B0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0.044022</w:t>
            </w:r>
          </w:p>
        </w:tc>
      </w:tr>
      <w:tr w:rsidR="00F218CF" w14:paraId="475FAD31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C170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MPP1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B228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98D5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0.953522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FD75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0.999417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5CA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0.044583</w:t>
            </w:r>
          </w:p>
        </w:tc>
      </w:tr>
      <w:tr w:rsidR="00F218CF" w14:paraId="542B368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3FEE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S100P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5BB8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90AC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060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4E5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0.044594</w:t>
            </w:r>
          </w:p>
        </w:tc>
      </w:tr>
      <w:tr w:rsidR="00F218CF" w14:paraId="14D62A3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77A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GSDMB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09B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1.007108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AE74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8801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1.014098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7BE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0.044769</w:t>
            </w:r>
          </w:p>
        </w:tc>
      </w:tr>
      <w:tr w:rsidR="00F218CF" w14:paraId="3946CC6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F6B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ID4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BE75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0.981312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5A41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0.96338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4801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0.999578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1B5C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0.044977</w:t>
            </w:r>
          </w:p>
        </w:tc>
      </w:tr>
      <w:tr w:rsidR="00F218CF" w14:paraId="4E44455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CB86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APH1A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C171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1.002873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EEA5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086F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1.005692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65B2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0.045182</w:t>
            </w:r>
          </w:p>
        </w:tc>
      </w:tr>
      <w:tr w:rsidR="00F218CF" w14:paraId="4C72123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97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SLC38A5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20C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1.004345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0D6B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A64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1.008616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0A8A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0.045261</w:t>
            </w:r>
          </w:p>
        </w:tc>
      </w:tr>
      <w:tr w:rsidR="00F218CF" w14:paraId="57AF831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186C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HK2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C15A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1.002744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752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A5B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1.005439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5350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0.0453</w:t>
            </w:r>
          </w:p>
        </w:tc>
      </w:tr>
      <w:tr w:rsidR="00F218CF" w14:paraId="4BA24A65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3E7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ZNF737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3B89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0.916351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D83D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0.841178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80A8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0.998241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7B5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0.045471</w:t>
            </w:r>
          </w:p>
        </w:tc>
      </w:tr>
      <w:tr w:rsidR="00F218CF" w14:paraId="7F729E5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CEA3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MALL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244E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1.01425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A349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1.000281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0B3E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1.028415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1F14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0.045539</w:t>
            </w:r>
          </w:p>
        </w:tc>
      </w:tr>
      <w:tr w:rsidR="00F218CF" w14:paraId="0F744A1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05B9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PLVAP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7C6A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0.998295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605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0.996622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9A10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0.99997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29FA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0.046047</w:t>
            </w:r>
          </w:p>
        </w:tc>
      </w:tr>
      <w:tr w:rsidR="00F218CF" w14:paraId="64FB810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A846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ZNF641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66A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0.928467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F6F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0.863088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4472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0.998798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BA95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0.046345</w:t>
            </w:r>
          </w:p>
        </w:tc>
      </w:tr>
      <w:tr w:rsidR="00F218CF" w14:paraId="30A7E62F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3076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INF2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EA91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1.004059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8DE0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B494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1.008073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6F7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0.046627</w:t>
            </w:r>
          </w:p>
        </w:tc>
      </w:tr>
      <w:tr w:rsidR="00F218CF" w14:paraId="3964B662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658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NKIRAS1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539F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0.927401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CC2D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0.861016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CA33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0.998905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D29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0.046714</w:t>
            </w:r>
          </w:p>
        </w:tc>
      </w:tr>
      <w:tr w:rsidR="00F218CF" w14:paraId="5A798020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5AB0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POLR2H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F658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1.010122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64C5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BD28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1.020205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8DAA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0.046892</w:t>
            </w:r>
          </w:p>
        </w:tc>
      </w:tr>
      <w:tr w:rsidR="00F218CF" w14:paraId="3840955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39B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RAB25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334F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1.001438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480C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D9CA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1.002859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063C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0.047044</w:t>
            </w:r>
          </w:p>
        </w:tc>
      </w:tr>
      <w:tr w:rsidR="00F218CF" w14:paraId="106E7A4D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E38D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LINC00524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A0B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1.047462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F55F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1.000545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15F8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1.096579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BDCB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0.047337</w:t>
            </w:r>
          </w:p>
        </w:tc>
      </w:tr>
      <w:tr w:rsidR="00F218CF" w14:paraId="5064671C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68315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ARRB2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FB5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0.984545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D54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0.969478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C0F4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0.999846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24A9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0.04776</w:t>
            </w:r>
          </w:p>
        </w:tc>
      </w:tr>
      <w:tr w:rsidR="00F218CF" w14:paraId="65AF0B19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785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B4GALT4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A3D7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1.012594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3A74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1.000083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48A4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1.025261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AD1C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0.048491</w:t>
            </w:r>
          </w:p>
        </w:tc>
      </w:tr>
      <w:tr w:rsidR="00F218CF" w14:paraId="595FFEF3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99A5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GRTP1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211B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1.016979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F19E3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0E2F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1.034161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0253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0.04889</w:t>
            </w:r>
          </w:p>
        </w:tc>
      </w:tr>
      <w:tr w:rsidR="00F218CF" w14:paraId="1D5FE8B4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49FE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TNFRSF14-AS1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7ECEF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1.036584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9829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1.000143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8930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1.074352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FF39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0.049089</w:t>
            </w:r>
          </w:p>
        </w:tc>
      </w:tr>
      <w:tr w:rsidR="00F218CF" w14:paraId="0EC9163B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F11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MISP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0082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1.001572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532C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9029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1.003141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5F51B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0.049191</w:t>
            </w:r>
          </w:p>
        </w:tc>
      </w:tr>
      <w:tr w:rsidR="00F218CF" w14:paraId="525BAD5A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68E0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AC103702.2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29B86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1.023779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53162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43DF1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1.048049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0904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0.049311</w:t>
            </w:r>
          </w:p>
        </w:tc>
      </w:tr>
      <w:tr w:rsidR="00F218CF" w14:paraId="0DA6610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1639CD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AL121761.1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B43AB9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1.01558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3DAF7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1.000019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811D0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1.031383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447E18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0.049724</w:t>
            </w:r>
          </w:p>
        </w:tc>
      </w:tr>
      <w:tr w:rsidR="00F218CF" w14:paraId="4D795486" w14:textId="77777777" w:rsidTr="006A524B">
        <w:trPr>
          <w:trHeight w:val="391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E4D1DC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MRPL55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53C4FA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0.989314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B8A5C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0.978743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BC9FE7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0.999999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4F4E3E" w14:textId="77777777" w:rsidR="00F218CF" w:rsidRDefault="00F218CF" w:rsidP="006A524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0.049973</w:t>
            </w:r>
          </w:p>
        </w:tc>
      </w:tr>
    </w:tbl>
    <w:p w14:paraId="42AC74C4" w14:textId="77777777" w:rsidR="00F218CF" w:rsidRDefault="00F218CF"/>
    <w:sectPr w:rsidR="00F21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94AC19" w14:textId="77777777" w:rsidR="00DF48CB" w:rsidRDefault="00DF48CB" w:rsidP="00DE3163">
      <w:pPr>
        <w:spacing w:line="240" w:lineRule="auto"/>
      </w:pPr>
      <w:r>
        <w:separator/>
      </w:r>
    </w:p>
  </w:endnote>
  <w:endnote w:type="continuationSeparator" w:id="0">
    <w:p w14:paraId="543B7CE8" w14:textId="77777777" w:rsidR="00DF48CB" w:rsidRDefault="00DF48CB" w:rsidP="00DE31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107D1" w14:textId="77777777" w:rsidR="00DF48CB" w:rsidRDefault="00DF48CB" w:rsidP="00DE3163">
      <w:pPr>
        <w:spacing w:line="240" w:lineRule="auto"/>
      </w:pPr>
      <w:r>
        <w:separator/>
      </w:r>
    </w:p>
  </w:footnote>
  <w:footnote w:type="continuationSeparator" w:id="0">
    <w:p w14:paraId="11C32570" w14:textId="77777777" w:rsidR="00DF48CB" w:rsidRDefault="00DF48CB" w:rsidP="00DE31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11630149">
    <w:abstractNumId w:val="3"/>
  </w:num>
  <w:num w:numId="2" w16cid:durableId="1809278255">
    <w:abstractNumId w:val="5"/>
  </w:num>
  <w:num w:numId="3" w16cid:durableId="2021348968">
    <w:abstractNumId w:val="8"/>
  </w:num>
  <w:num w:numId="4" w16cid:durableId="1379090742">
    <w:abstractNumId w:val="9"/>
  </w:num>
  <w:num w:numId="5" w16cid:durableId="2026512008">
    <w:abstractNumId w:val="6"/>
  </w:num>
  <w:num w:numId="6" w16cid:durableId="786848286">
    <w:abstractNumId w:val="2"/>
  </w:num>
  <w:num w:numId="7" w16cid:durableId="1407529949">
    <w:abstractNumId w:val="7"/>
  </w:num>
  <w:num w:numId="8" w16cid:durableId="1881742593">
    <w:abstractNumId w:val="4"/>
  </w:num>
  <w:num w:numId="9" w16cid:durableId="168493252">
    <w:abstractNumId w:val="1"/>
  </w:num>
  <w:num w:numId="10" w16cid:durableId="2101876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8CF"/>
    <w:rsid w:val="00DE3163"/>
    <w:rsid w:val="00DF48CB"/>
    <w:rsid w:val="00F2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D60E6D"/>
  <w15:chartTrackingRefBased/>
  <w15:docId w15:val="{A937E1AC-FA60-4AB1-A16F-B91704069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 w:qFormat="1"/>
    <w:lsdException w:name="index 4" w:semiHidden="1" w:unhideWhenUsed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 w:qFormat="1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218CF"/>
    <w:pPr>
      <w:widowControl w:val="0"/>
      <w:spacing w:line="480" w:lineRule="auto"/>
      <w:jc w:val="both"/>
    </w:pPr>
  </w:style>
  <w:style w:type="paragraph" w:styleId="1">
    <w:name w:val="heading 1"/>
    <w:basedOn w:val="a1"/>
    <w:next w:val="a1"/>
    <w:link w:val="10"/>
    <w:autoRedefine/>
    <w:uiPriority w:val="9"/>
    <w:qFormat/>
    <w:rsid w:val="00F218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F218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F218C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F218C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F218C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1"/>
    <w:next w:val="a1"/>
    <w:link w:val="60"/>
    <w:autoRedefine/>
    <w:uiPriority w:val="9"/>
    <w:semiHidden/>
    <w:unhideWhenUsed/>
    <w:qFormat/>
    <w:rsid w:val="00F218C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218C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218C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218C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标题 1 字符"/>
    <w:basedOn w:val="a2"/>
    <w:link w:val="1"/>
    <w:uiPriority w:val="9"/>
    <w:rsid w:val="00F218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标题 2 字符"/>
    <w:basedOn w:val="a2"/>
    <w:link w:val="21"/>
    <w:uiPriority w:val="9"/>
    <w:semiHidden/>
    <w:rsid w:val="00F218C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2">
    <w:name w:val="标题 3 字符"/>
    <w:basedOn w:val="a2"/>
    <w:link w:val="31"/>
    <w:uiPriority w:val="9"/>
    <w:semiHidden/>
    <w:rsid w:val="00F218CF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2">
    <w:name w:val="标题 4 字符"/>
    <w:basedOn w:val="a2"/>
    <w:link w:val="41"/>
    <w:uiPriority w:val="9"/>
    <w:semiHidden/>
    <w:rsid w:val="00F218C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2">
    <w:name w:val="标题 5 字符"/>
    <w:basedOn w:val="a2"/>
    <w:link w:val="51"/>
    <w:uiPriority w:val="9"/>
    <w:semiHidden/>
    <w:rsid w:val="00F218C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标题 6 字符"/>
    <w:basedOn w:val="a2"/>
    <w:link w:val="6"/>
    <w:uiPriority w:val="9"/>
    <w:semiHidden/>
    <w:rsid w:val="00F218CF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rsid w:val="00F218CF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标题 8 字符"/>
    <w:basedOn w:val="a2"/>
    <w:link w:val="8"/>
    <w:uiPriority w:val="9"/>
    <w:semiHidden/>
    <w:rsid w:val="00F218CF"/>
    <w:rPr>
      <w:rFonts w:asciiTheme="majorHAnsi" w:eastAsiaTheme="majorEastAsia" w:hAnsiTheme="majorHAnsi" w:cstheme="majorBidi"/>
      <w:color w:val="262626" w:themeColor="text1" w:themeTint="D9"/>
      <w:szCs w:val="21"/>
    </w:rPr>
  </w:style>
  <w:style w:type="character" w:customStyle="1" w:styleId="90">
    <w:name w:val="标题 9 字符"/>
    <w:basedOn w:val="a2"/>
    <w:link w:val="9"/>
    <w:uiPriority w:val="9"/>
    <w:semiHidden/>
    <w:rsid w:val="00F218CF"/>
    <w:rPr>
      <w:rFonts w:asciiTheme="majorHAnsi" w:eastAsiaTheme="majorEastAsia" w:hAnsiTheme="majorHAnsi" w:cstheme="majorBidi"/>
      <w:i/>
      <w:iCs/>
      <w:color w:val="262626" w:themeColor="text1" w:themeTint="D9"/>
      <w:szCs w:val="21"/>
    </w:rPr>
  </w:style>
  <w:style w:type="paragraph" w:styleId="a5">
    <w:name w:val="macro"/>
    <w:link w:val="a6"/>
    <w:uiPriority w:val="99"/>
    <w:semiHidden/>
    <w:unhideWhenUsed/>
    <w:rsid w:val="00F218C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480" w:lineRule="auto"/>
      <w:jc w:val="both"/>
    </w:pPr>
    <w:rPr>
      <w:rFonts w:ascii="Consolas" w:hAnsi="Consolas"/>
      <w:sz w:val="20"/>
      <w:szCs w:val="20"/>
    </w:rPr>
  </w:style>
  <w:style w:type="character" w:customStyle="1" w:styleId="a6">
    <w:name w:val="宏文本 字符"/>
    <w:basedOn w:val="a2"/>
    <w:link w:val="a5"/>
    <w:uiPriority w:val="99"/>
    <w:semiHidden/>
    <w:rsid w:val="00F218CF"/>
    <w:rPr>
      <w:rFonts w:ascii="Consolas" w:hAnsi="Consolas"/>
      <w:sz w:val="20"/>
      <w:szCs w:val="20"/>
    </w:rPr>
  </w:style>
  <w:style w:type="paragraph" w:styleId="33">
    <w:name w:val="List 3"/>
    <w:basedOn w:val="a1"/>
    <w:uiPriority w:val="99"/>
    <w:semiHidden/>
    <w:unhideWhenUsed/>
    <w:rsid w:val="00F218CF"/>
    <w:pPr>
      <w:ind w:left="1080" w:hanging="360"/>
      <w:contextualSpacing/>
    </w:pPr>
  </w:style>
  <w:style w:type="paragraph" w:styleId="TOC7">
    <w:name w:val="toc 7"/>
    <w:basedOn w:val="a1"/>
    <w:next w:val="a1"/>
    <w:uiPriority w:val="39"/>
    <w:semiHidden/>
    <w:unhideWhenUsed/>
    <w:rsid w:val="00F218CF"/>
    <w:pPr>
      <w:spacing w:after="100"/>
      <w:ind w:left="1260"/>
    </w:pPr>
  </w:style>
  <w:style w:type="paragraph" w:styleId="2">
    <w:name w:val="List Number 2"/>
    <w:basedOn w:val="a1"/>
    <w:autoRedefine/>
    <w:uiPriority w:val="99"/>
    <w:semiHidden/>
    <w:unhideWhenUsed/>
    <w:qFormat/>
    <w:rsid w:val="00F218CF"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autoRedefine/>
    <w:uiPriority w:val="99"/>
    <w:semiHidden/>
    <w:unhideWhenUsed/>
    <w:qFormat/>
    <w:rsid w:val="00F218CF"/>
    <w:pPr>
      <w:ind w:left="210" w:hanging="210"/>
    </w:pPr>
  </w:style>
  <w:style w:type="paragraph" w:styleId="a8">
    <w:name w:val="Note Heading"/>
    <w:basedOn w:val="a1"/>
    <w:next w:val="a1"/>
    <w:link w:val="a9"/>
    <w:autoRedefine/>
    <w:uiPriority w:val="99"/>
    <w:semiHidden/>
    <w:unhideWhenUsed/>
    <w:qFormat/>
    <w:rsid w:val="00F218CF"/>
    <w:pPr>
      <w:spacing w:line="240" w:lineRule="auto"/>
    </w:pPr>
  </w:style>
  <w:style w:type="character" w:customStyle="1" w:styleId="a9">
    <w:name w:val="注释标题 字符"/>
    <w:basedOn w:val="a2"/>
    <w:link w:val="a8"/>
    <w:uiPriority w:val="99"/>
    <w:semiHidden/>
    <w:rsid w:val="00F218CF"/>
  </w:style>
  <w:style w:type="paragraph" w:styleId="40">
    <w:name w:val="List Bullet 4"/>
    <w:basedOn w:val="a1"/>
    <w:autoRedefine/>
    <w:uiPriority w:val="99"/>
    <w:semiHidden/>
    <w:unhideWhenUsed/>
    <w:qFormat/>
    <w:rsid w:val="00F218CF"/>
    <w:pPr>
      <w:numPr>
        <w:numId w:val="2"/>
      </w:numPr>
      <w:contextualSpacing/>
    </w:pPr>
  </w:style>
  <w:style w:type="paragraph" w:styleId="81">
    <w:name w:val="index 8"/>
    <w:basedOn w:val="a1"/>
    <w:next w:val="a1"/>
    <w:autoRedefine/>
    <w:uiPriority w:val="99"/>
    <w:semiHidden/>
    <w:unhideWhenUsed/>
    <w:qFormat/>
    <w:rsid w:val="00F218CF"/>
    <w:pPr>
      <w:spacing w:line="240" w:lineRule="auto"/>
      <w:ind w:left="1680" w:hanging="210"/>
    </w:pPr>
  </w:style>
  <w:style w:type="paragraph" w:styleId="aa">
    <w:name w:val="E-mail Signature"/>
    <w:basedOn w:val="a1"/>
    <w:link w:val="ab"/>
    <w:autoRedefine/>
    <w:uiPriority w:val="99"/>
    <w:semiHidden/>
    <w:unhideWhenUsed/>
    <w:qFormat/>
    <w:rsid w:val="00F218CF"/>
    <w:pPr>
      <w:spacing w:line="240" w:lineRule="auto"/>
    </w:pPr>
  </w:style>
  <w:style w:type="character" w:customStyle="1" w:styleId="ab">
    <w:name w:val="电子邮件签名 字符"/>
    <w:basedOn w:val="a2"/>
    <w:link w:val="aa"/>
    <w:uiPriority w:val="99"/>
    <w:semiHidden/>
    <w:rsid w:val="00F218CF"/>
  </w:style>
  <w:style w:type="paragraph" w:styleId="a">
    <w:name w:val="List Number"/>
    <w:basedOn w:val="a1"/>
    <w:autoRedefine/>
    <w:uiPriority w:val="99"/>
    <w:semiHidden/>
    <w:unhideWhenUsed/>
    <w:qFormat/>
    <w:rsid w:val="00F218CF"/>
    <w:pPr>
      <w:numPr>
        <w:numId w:val="3"/>
      </w:numPr>
      <w:contextualSpacing/>
    </w:pPr>
  </w:style>
  <w:style w:type="paragraph" w:styleId="ac">
    <w:name w:val="Normal Indent"/>
    <w:basedOn w:val="a1"/>
    <w:autoRedefine/>
    <w:uiPriority w:val="99"/>
    <w:semiHidden/>
    <w:unhideWhenUsed/>
    <w:qFormat/>
    <w:rsid w:val="00F218CF"/>
    <w:pPr>
      <w:ind w:left="720"/>
    </w:pPr>
  </w:style>
  <w:style w:type="paragraph" w:styleId="ad">
    <w:name w:val="caption"/>
    <w:basedOn w:val="a1"/>
    <w:next w:val="a1"/>
    <w:autoRedefine/>
    <w:uiPriority w:val="35"/>
    <w:semiHidden/>
    <w:unhideWhenUsed/>
    <w:qFormat/>
    <w:rsid w:val="00F218C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autoRedefine/>
    <w:uiPriority w:val="99"/>
    <w:semiHidden/>
    <w:unhideWhenUsed/>
    <w:qFormat/>
    <w:rsid w:val="00F218CF"/>
    <w:pPr>
      <w:spacing w:line="240" w:lineRule="auto"/>
      <w:ind w:left="1050" w:hanging="210"/>
    </w:pPr>
  </w:style>
  <w:style w:type="paragraph" w:styleId="a0">
    <w:name w:val="List Bullet"/>
    <w:basedOn w:val="a1"/>
    <w:autoRedefine/>
    <w:uiPriority w:val="99"/>
    <w:semiHidden/>
    <w:unhideWhenUsed/>
    <w:qFormat/>
    <w:rsid w:val="00F218CF"/>
    <w:pPr>
      <w:numPr>
        <w:numId w:val="4"/>
      </w:numPr>
      <w:contextualSpacing/>
    </w:pPr>
  </w:style>
  <w:style w:type="paragraph" w:styleId="ae">
    <w:name w:val="envelope address"/>
    <w:basedOn w:val="a1"/>
    <w:autoRedefine/>
    <w:uiPriority w:val="99"/>
    <w:semiHidden/>
    <w:unhideWhenUsed/>
    <w:qFormat/>
    <w:rsid w:val="00F218CF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autoRedefine/>
    <w:uiPriority w:val="99"/>
    <w:semiHidden/>
    <w:unhideWhenUsed/>
    <w:qFormat/>
    <w:rsid w:val="00F218CF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af0">
    <w:name w:val="文档结构图 字符"/>
    <w:basedOn w:val="a2"/>
    <w:link w:val="af"/>
    <w:uiPriority w:val="99"/>
    <w:semiHidden/>
    <w:rsid w:val="00F218CF"/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autoRedefine/>
    <w:uiPriority w:val="99"/>
    <w:semiHidden/>
    <w:unhideWhenUsed/>
    <w:qFormat/>
    <w:rsid w:val="00F218C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uiPriority w:val="99"/>
    <w:unhideWhenUsed/>
    <w:qFormat/>
    <w:rsid w:val="00F218CF"/>
    <w:pPr>
      <w:jc w:val="left"/>
    </w:pPr>
    <w:rPr>
      <w:rFonts w:ascii="Tahoma" w:hAnsi="Tahoma" w:cs="Tahoma"/>
      <w:sz w:val="16"/>
    </w:rPr>
  </w:style>
  <w:style w:type="character" w:customStyle="1" w:styleId="af3">
    <w:name w:val="批注文字 字符"/>
    <w:basedOn w:val="a2"/>
    <w:link w:val="af2"/>
    <w:uiPriority w:val="99"/>
    <w:qFormat/>
    <w:rsid w:val="00F218CF"/>
    <w:rPr>
      <w:rFonts w:ascii="Tahoma" w:hAnsi="Tahoma" w:cs="Tahoma"/>
      <w:sz w:val="16"/>
    </w:rPr>
  </w:style>
  <w:style w:type="paragraph" w:styleId="61">
    <w:name w:val="index 6"/>
    <w:basedOn w:val="a1"/>
    <w:next w:val="a1"/>
    <w:autoRedefine/>
    <w:uiPriority w:val="99"/>
    <w:semiHidden/>
    <w:unhideWhenUsed/>
    <w:qFormat/>
    <w:rsid w:val="00F218CF"/>
    <w:pPr>
      <w:spacing w:line="240" w:lineRule="auto"/>
      <w:ind w:left="1260" w:hanging="210"/>
    </w:pPr>
  </w:style>
  <w:style w:type="paragraph" w:styleId="af4">
    <w:name w:val="Salutation"/>
    <w:basedOn w:val="a1"/>
    <w:next w:val="a1"/>
    <w:link w:val="af5"/>
    <w:autoRedefine/>
    <w:uiPriority w:val="99"/>
    <w:semiHidden/>
    <w:unhideWhenUsed/>
    <w:qFormat/>
    <w:rsid w:val="00F218CF"/>
  </w:style>
  <w:style w:type="character" w:customStyle="1" w:styleId="af5">
    <w:name w:val="称呼 字符"/>
    <w:basedOn w:val="a2"/>
    <w:link w:val="af4"/>
    <w:uiPriority w:val="99"/>
    <w:semiHidden/>
    <w:rsid w:val="00F218CF"/>
  </w:style>
  <w:style w:type="paragraph" w:styleId="34">
    <w:name w:val="Body Text 3"/>
    <w:basedOn w:val="a1"/>
    <w:link w:val="35"/>
    <w:autoRedefine/>
    <w:uiPriority w:val="99"/>
    <w:semiHidden/>
    <w:unhideWhenUsed/>
    <w:qFormat/>
    <w:rsid w:val="00F218C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uiPriority w:val="99"/>
    <w:semiHidden/>
    <w:rsid w:val="00F218CF"/>
    <w:rPr>
      <w:sz w:val="16"/>
      <w:szCs w:val="16"/>
    </w:rPr>
  </w:style>
  <w:style w:type="paragraph" w:styleId="af6">
    <w:name w:val="Closing"/>
    <w:basedOn w:val="a1"/>
    <w:link w:val="af7"/>
    <w:autoRedefine/>
    <w:uiPriority w:val="99"/>
    <w:semiHidden/>
    <w:unhideWhenUsed/>
    <w:qFormat/>
    <w:rsid w:val="00F218CF"/>
    <w:pPr>
      <w:spacing w:line="240" w:lineRule="auto"/>
      <w:ind w:left="4320"/>
    </w:pPr>
  </w:style>
  <w:style w:type="character" w:customStyle="1" w:styleId="af7">
    <w:name w:val="结束语 字符"/>
    <w:basedOn w:val="a2"/>
    <w:link w:val="af6"/>
    <w:uiPriority w:val="99"/>
    <w:semiHidden/>
    <w:rsid w:val="00F218CF"/>
  </w:style>
  <w:style w:type="paragraph" w:styleId="30">
    <w:name w:val="List Bullet 3"/>
    <w:basedOn w:val="a1"/>
    <w:autoRedefine/>
    <w:uiPriority w:val="99"/>
    <w:semiHidden/>
    <w:unhideWhenUsed/>
    <w:qFormat/>
    <w:rsid w:val="00F218CF"/>
    <w:pPr>
      <w:numPr>
        <w:numId w:val="5"/>
      </w:numPr>
      <w:contextualSpacing/>
    </w:pPr>
  </w:style>
  <w:style w:type="paragraph" w:styleId="af8">
    <w:name w:val="Body Text"/>
    <w:basedOn w:val="a1"/>
    <w:link w:val="af9"/>
    <w:autoRedefine/>
    <w:uiPriority w:val="99"/>
    <w:semiHidden/>
    <w:unhideWhenUsed/>
    <w:qFormat/>
    <w:rsid w:val="00F218CF"/>
    <w:pPr>
      <w:spacing w:after="120"/>
    </w:pPr>
  </w:style>
  <w:style w:type="character" w:customStyle="1" w:styleId="af9">
    <w:name w:val="正文文本 字符"/>
    <w:basedOn w:val="a2"/>
    <w:link w:val="af8"/>
    <w:uiPriority w:val="99"/>
    <w:semiHidden/>
    <w:rsid w:val="00F218CF"/>
  </w:style>
  <w:style w:type="paragraph" w:styleId="afa">
    <w:name w:val="Body Text Indent"/>
    <w:basedOn w:val="a1"/>
    <w:link w:val="afb"/>
    <w:autoRedefine/>
    <w:uiPriority w:val="99"/>
    <w:semiHidden/>
    <w:unhideWhenUsed/>
    <w:qFormat/>
    <w:rsid w:val="00F218CF"/>
    <w:pPr>
      <w:spacing w:after="120"/>
      <w:ind w:left="360"/>
    </w:pPr>
  </w:style>
  <w:style w:type="character" w:customStyle="1" w:styleId="afb">
    <w:name w:val="正文文本缩进 字符"/>
    <w:basedOn w:val="a2"/>
    <w:link w:val="afa"/>
    <w:uiPriority w:val="99"/>
    <w:semiHidden/>
    <w:rsid w:val="00F218CF"/>
  </w:style>
  <w:style w:type="paragraph" w:styleId="3">
    <w:name w:val="List Number 3"/>
    <w:basedOn w:val="a1"/>
    <w:autoRedefine/>
    <w:uiPriority w:val="99"/>
    <w:semiHidden/>
    <w:unhideWhenUsed/>
    <w:qFormat/>
    <w:rsid w:val="00F218CF"/>
    <w:pPr>
      <w:numPr>
        <w:numId w:val="6"/>
      </w:numPr>
      <w:contextualSpacing/>
    </w:pPr>
  </w:style>
  <w:style w:type="paragraph" w:styleId="23">
    <w:name w:val="List 2"/>
    <w:basedOn w:val="a1"/>
    <w:autoRedefine/>
    <w:uiPriority w:val="99"/>
    <w:semiHidden/>
    <w:unhideWhenUsed/>
    <w:qFormat/>
    <w:rsid w:val="00F218CF"/>
    <w:pPr>
      <w:ind w:left="720" w:hanging="360"/>
      <w:contextualSpacing/>
    </w:pPr>
  </w:style>
  <w:style w:type="paragraph" w:styleId="afc">
    <w:name w:val="List Continue"/>
    <w:basedOn w:val="a1"/>
    <w:autoRedefine/>
    <w:uiPriority w:val="99"/>
    <w:semiHidden/>
    <w:unhideWhenUsed/>
    <w:rsid w:val="00F218CF"/>
    <w:pPr>
      <w:spacing w:after="120"/>
      <w:ind w:left="360"/>
      <w:contextualSpacing/>
    </w:pPr>
  </w:style>
  <w:style w:type="paragraph" w:styleId="afd">
    <w:name w:val="Block Text"/>
    <w:basedOn w:val="a1"/>
    <w:uiPriority w:val="99"/>
    <w:semiHidden/>
    <w:unhideWhenUsed/>
    <w:rsid w:val="00F218C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i/>
      <w:iCs/>
      <w:color w:val="4472C4" w:themeColor="accent1"/>
    </w:rPr>
  </w:style>
  <w:style w:type="paragraph" w:styleId="20">
    <w:name w:val="List Bullet 2"/>
    <w:basedOn w:val="a1"/>
    <w:autoRedefine/>
    <w:uiPriority w:val="99"/>
    <w:semiHidden/>
    <w:unhideWhenUsed/>
    <w:qFormat/>
    <w:rsid w:val="00F218CF"/>
    <w:pPr>
      <w:numPr>
        <w:numId w:val="7"/>
      </w:numPr>
      <w:contextualSpacing/>
    </w:pPr>
  </w:style>
  <w:style w:type="paragraph" w:styleId="HTML">
    <w:name w:val="HTML Address"/>
    <w:basedOn w:val="a1"/>
    <w:link w:val="HTML0"/>
    <w:autoRedefine/>
    <w:uiPriority w:val="99"/>
    <w:semiHidden/>
    <w:unhideWhenUsed/>
    <w:qFormat/>
    <w:rsid w:val="00F218CF"/>
    <w:pPr>
      <w:spacing w:line="240" w:lineRule="auto"/>
    </w:pPr>
    <w:rPr>
      <w:i/>
      <w:iCs/>
    </w:rPr>
  </w:style>
  <w:style w:type="character" w:customStyle="1" w:styleId="HTML0">
    <w:name w:val="HTML 地址 字符"/>
    <w:basedOn w:val="a2"/>
    <w:link w:val="HTML"/>
    <w:uiPriority w:val="99"/>
    <w:semiHidden/>
    <w:rsid w:val="00F218CF"/>
    <w:rPr>
      <w:i/>
      <w:iCs/>
    </w:rPr>
  </w:style>
  <w:style w:type="paragraph" w:styleId="43">
    <w:name w:val="index 4"/>
    <w:basedOn w:val="a1"/>
    <w:next w:val="a1"/>
    <w:uiPriority w:val="99"/>
    <w:semiHidden/>
    <w:unhideWhenUsed/>
    <w:rsid w:val="00F218CF"/>
    <w:pPr>
      <w:spacing w:line="240" w:lineRule="auto"/>
      <w:ind w:left="840" w:hanging="210"/>
    </w:pPr>
  </w:style>
  <w:style w:type="paragraph" w:styleId="TOC5">
    <w:name w:val="toc 5"/>
    <w:basedOn w:val="a1"/>
    <w:next w:val="a1"/>
    <w:autoRedefine/>
    <w:uiPriority w:val="39"/>
    <w:semiHidden/>
    <w:unhideWhenUsed/>
    <w:qFormat/>
    <w:rsid w:val="00F218CF"/>
    <w:pPr>
      <w:spacing w:after="100"/>
      <w:ind w:left="840"/>
    </w:pPr>
  </w:style>
  <w:style w:type="paragraph" w:styleId="TOC3">
    <w:name w:val="toc 3"/>
    <w:basedOn w:val="a1"/>
    <w:next w:val="a1"/>
    <w:autoRedefine/>
    <w:uiPriority w:val="39"/>
    <w:semiHidden/>
    <w:unhideWhenUsed/>
    <w:qFormat/>
    <w:rsid w:val="00F218CF"/>
    <w:pPr>
      <w:spacing w:after="100"/>
      <w:ind w:left="420"/>
    </w:pPr>
  </w:style>
  <w:style w:type="paragraph" w:styleId="afe">
    <w:name w:val="Plain Text"/>
    <w:basedOn w:val="a1"/>
    <w:link w:val="aff"/>
    <w:autoRedefine/>
    <w:uiPriority w:val="99"/>
    <w:semiHidden/>
    <w:unhideWhenUsed/>
    <w:qFormat/>
    <w:rsid w:val="00F218CF"/>
    <w:pPr>
      <w:spacing w:line="240" w:lineRule="auto"/>
    </w:pPr>
    <w:rPr>
      <w:rFonts w:ascii="Consolas" w:hAnsi="Consolas"/>
      <w:szCs w:val="21"/>
    </w:rPr>
  </w:style>
  <w:style w:type="character" w:customStyle="1" w:styleId="aff">
    <w:name w:val="纯文本 字符"/>
    <w:basedOn w:val="a2"/>
    <w:link w:val="afe"/>
    <w:uiPriority w:val="99"/>
    <w:semiHidden/>
    <w:rsid w:val="00F218CF"/>
    <w:rPr>
      <w:rFonts w:ascii="Consolas" w:hAnsi="Consolas"/>
      <w:szCs w:val="21"/>
    </w:rPr>
  </w:style>
  <w:style w:type="paragraph" w:styleId="50">
    <w:name w:val="List Bullet 5"/>
    <w:basedOn w:val="a1"/>
    <w:autoRedefine/>
    <w:uiPriority w:val="99"/>
    <w:semiHidden/>
    <w:unhideWhenUsed/>
    <w:qFormat/>
    <w:rsid w:val="00F218CF"/>
    <w:pPr>
      <w:numPr>
        <w:numId w:val="8"/>
      </w:numPr>
      <w:contextualSpacing/>
    </w:pPr>
  </w:style>
  <w:style w:type="paragraph" w:styleId="4">
    <w:name w:val="List Number 4"/>
    <w:basedOn w:val="a1"/>
    <w:autoRedefine/>
    <w:uiPriority w:val="99"/>
    <w:semiHidden/>
    <w:unhideWhenUsed/>
    <w:qFormat/>
    <w:rsid w:val="00F218CF"/>
    <w:pPr>
      <w:numPr>
        <w:numId w:val="9"/>
      </w:numPr>
      <w:contextualSpacing/>
    </w:pPr>
  </w:style>
  <w:style w:type="paragraph" w:styleId="TOC8">
    <w:name w:val="toc 8"/>
    <w:basedOn w:val="a1"/>
    <w:next w:val="a1"/>
    <w:autoRedefine/>
    <w:uiPriority w:val="39"/>
    <w:semiHidden/>
    <w:unhideWhenUsed/>
    <w:qFormat/>
    <w:rsid w:val="00F218CF"/>
    <w:pPr>
      <w:spacing w:after="100"/>
      <w:ind w:left="1470"/>
    </w:pPr>
  </w:style>
  <w:style w:type="paragraph" w:styleId="36">
    <w:name w:val="index 3"/>
    <w:basedOn w:val="a1"/>
    <w:next w:val="a1"/>
    <w:uiPriority w:val="99"/>
    <w:semiHidden/>
    <w:unhideWhenUsed/>
    <w:qFormat/>
    <w:rsid w:val="00F218CF"/>
    <w:pPr>
      <w:spacing w:line="240" w:lineRule="auto"/>
      <w:ind w:left="630" w:hanging="210"/>
    </w:pPr>
  </w:style>
  <w:style w:type="paragraph" w:styleId="aff0">
    <w:name w:val="Date"/>
    <w:basedOn w:val="a1"/>
    <w:next w:val="a1"/>
    <w:link w:val="aff1"/>
    <w:autoRedefine/>
    <w:uiPriority w:val="99"/>
    <w:semiHidden/>
    <w:unhideWhenUsed/>
    <w:qFormat/>
    <w:rsid w:val="00F218CF"/>
  </w:style>
  <w:style w:type="character" w:customStyle="1" w:styleId="aff1">
    <w:name w:val="日期 字符"/>
    <w:basedOn w:val="a2"/>
    <w:link w:val="aff0"/>
    <w:uiPriority w:val="99"/>
    <w:semiHidden/>
    <w:rsid w:val="00F218CF"/>
  </w:style>
  <w:style w:type="paragraph" w:styleId="24">
    <w:name w:val="Body Text Indent 2"/>
    <w:basedOn w:val="a1"/>
    <w:link w:val="25"/>
    <w:autoRedefine/>
    <w:uiPriority w:val="99"/>
    <w:semiHidden/>
    <w:unhideWhenUsed/>
    <w:qFormat/>
    <w:rsid w:val="00F218CF"/>
    <w:pPr>
      <w:spacing w:after="120"/>
      <w:ind w:left="360"/>
    </w:pPr>
  </w:style>
  <w:style w:type="character" w:customStyle="1" w:styleId="25">
    <w:name w:val="正文文本缩进 2 字符"/>
    <w:basedOn w:val="a2"/>
    <w:link w:val="24"/>
    <w:uiPriority w:val="99"/>
    <w:semiHidden/>
    <w:rsid w:val="00F218CF"/>
  </w:style>
  <w:style w:type="paragraph" w:styleId="aff2">
    <w:name w:val="endnote text"/>
    <w:basedOn w:val="a1"/>
    <w:link w:val="aff3"/>
    <w:uiPriority w:val="99"/>
    <w:semiHidden/>
    <w:unhideWhenUsed/>
    <w:rsid w:val="00F218CF"/>
    <w:pPr>
      <w:spacing w:line="240" w:lineRule="auto"/>
    </w:pPr>
    <w:rPr>
      <w:sz w:val="20"/>
      <w:szCs w:val="20"/>
    </w:rPr>
  </w:style>
  <w:style w:type="character" w:customStyle="1" w:styleId="aff3">
    <w:name w:val="尾注文本 字符"/>
    <w:basedOn w:val="a2"/>
    <w:link w:val="aff2"/>
    <w:uiPriority w:val="99"/>
    <w:semiHidden/>
    <w:rsid w:val="00F218CF"/>
    <w:rPr>
      <w:sz w:val="20"/>
      <w:szCs w:val="20"/>
    </w:rPr>
  </w:style>
  <w:style w:type="paragraph" w:styleId="54">
    <w:name w:val="List Continue 5"/>
    <w:basedOn w:val="a1"/>
    <w:autoRedefine/>
    <w:uiPriority w:val="99"/>
    <w:semiHidden/>
    <w:unhideWhenUsed/>
    <w:qFormat/>
    <w:rsid w:val="00F218CF"/>
    <w:pPr>
      <w:spacing w:after="120"/>
      <w:ind w:left="1800"/>
      <w:contextualSpacing/>
    </w:pPr>
  </w:style>
  <w:style w:type="paragraph" w:styleId="aff4">
    <w:name w:val="Balloon Text"/>
    <w:basedOn w:val="a1"/>
    <w:link w:val="aff5"/>
    <w:autoRedefine/>
    <w:uiPriority w:val="99"/>
    <w:semiHidden/>
    <w:unhideWhenUsed/>
    <w:qFormat/>
    <w:rsid w:val="00F218CF"/>
    <w:pPr>
      <w:spacing w:line="240" w:lineRule="auto"/>
    </w:pPr>
    <w:rPr>
      <w:rFonts w:ascii="Tahoma" w:hAnsi="Tahoma" w:cs="Tahoma"/>
      <w:sz w:val="16"/>
      <w:szCs w:val="18"/>
    </w:rPr>
  </w:style>
  <w:style w:type="character" w:customStyle="1" w:styleId="aff5">
    <w:name w:val="批注框文本 字符"/>
    <w:basedOn w:val="a2"/>
    <w:link w:val="aff4"/>
    <w:uiPriority w:val="99"/>
    <w:semiHidden/>
    <w:rsid w:val="00F218CF"/>
    <w:rPr>
      <w:rFonts w:ascii="Tahoma" w:hAnsi="Tahoma" w:cs="Tahoma"/>
      <w:sz w:val="16"/>
      <w:szCs w:val="18"/>
    </w:rPr>
  </w:style>
  <w:style w:type="paragraph" w:styleId="aff6">
    <w:name w:val="footer"/>
    <w:basedOn w:val="a1"/>
    <w:link w:val="aff7"/>
    <w:autoRedefine/>
    <w:uiPriority w:val="99"/>
    <w:unhideWhenUsed/>
    <w:qFormat/>
    <w:rsid w:val="00F218C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ff7">
    <w:name w:val="页脚 字符"/>
    <w:basedOn w:val="a2"/>
    <w:link w:val="aff6"/>
    <w:uiPriority w:val="99"/>
    <w:rsid w:val="00F218CF"/>
    <w:rPr>
      <w:sz w:val="18"/>
    </w:rPr>
  </w:style>
  <w:style w:type="paragraph" w:styleId="aff8">
    <w:name w:val="envelope return"/>
    <w:basedOn w:val="a1"/>
    <w:autoRedefine/>
    <w:uiPriority w:val="99"/>
    <w:semiHidden/>
    <w:unhideWhenUsed/>
    <w:qFormat/>
    <w:rsid w:val="00F218CF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f9">
    <w:name w:val="header"/>
    <w:basedOn w:val="a1"/>
    <w:link w:val="affa"/>
    <w:autoRedefine/>
    <w:uiPriority w:val="99"/>
    <w:unhideWhenUsed/>
    <w:qFormat/>
    <w:rsid w:val="00F218C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ffa">
    <w:name w:val="页眉 字符"/>
    <w:basedOn w:val="a2"/>
    <w:link w:val="aff9"/>
    <w:uiPriority w:val="99"/>
    <w:rsid w:val="00F218CF"/>
    <w:rPr>
      <w:sz w:val="18"/>
    </w:rPr>
  </w:style>
  <w:style w:type="paragraph" w:styleId="affb">
    <w:name w:val="Signature"/>
    <w:basedOn w:val="a1"/>
    <w:link w:val="affc"/>
    <w:autoRedefine/>
    <w:uiPriority w:val="99"/>
    <w:semiHidden/>
    <w:unhideWhenUsed/>
    <w:qFormat/>
    <w:rsid w:val="00F218CF"/>
    <w:pPr>
      <w:spacing w:line="240" w:lineRule="auto"/>
      <w:ind w:left="4320"/>
    </w:pPr>
  </w:style>
  <w:style w:type="character" w:customStyle="1" w:styleId="affc">
    <w:name w:val="签名 字符"/>
    <w:basedOn w:val="a2"/>
    <w:link w:val="affb"/>
    <w:uiPriority w:val="99"/>
    <w:semiHidden/>
    <w:rsid w:val="00F218CF"/>
  </w:style>
  <w:style w:type="paragraph" w:styleId="TOC1">
    <w:name w:val="toc 1"/>
    <w:basedOn w:val="a1"/>
    <w:next w:val="a1"/>
    <w:uiPriority w:val="39"/>
    <w:semiHidden/>
    <w:unhideWhenUsed/>
    <w:rsid w:val="00F218CF"/>
    <w:pPr>
      <w:spacing w:after="100"/>
    </w:pPr>
  </w:style>
  <w:style w:type="paragraph" w:styleId="44">
    <w:name w:val="List Continue 4"/>
    <w:basedOn w:val="a1"/>
    <w:autoRedefine/>
    <w:uiPriority w:val="99"/>
    <w:semiHidden/>
    <w:unhideWhenUsed/>
    <w:qFormat/>
    <w:rsid w:val="00F218CF"/>
    <w:pPr>
      <w:spacing w:after="120"/>
      <w:ind w:left="1440"/>
      <w:contextualSpacing/>
    </w:pPr>
  </w:style>
  <w:style w:type="paragraph" w:styleId="TOC4">
    <w:name w:val="toc 4"/>
    <w:basedOn w:val="a1"/>
    <w:next w:val="a1"/>
    <w:autoRedefine/>
    <w:uiPriority w:val="39"/>
    <w:semiHidden/>
    <w:unhideWhenUsed/>
    <w:qFormat/>
    <w:rsid w:val="00F218CF"/>
    <w:pPr>
      <w:spacing w:after="100"/>
      <w:ind w:left="630"/>
    </w:pPr>
  </w:style>
  <w:style w:type="paragraph" w:styleId="11">
    <w:name w:val="index 1"/>
    <w:basedOn w:val="a1"/>
    <w:next w:val="a1"/>
    <w:autoRedefine/>
    <w:uiPriority w:val="99"/>
    <w:semiHidden/>
    <w:unhideWhenUsed/>
    <w:rsid w:val="00F218CF"/>
  </w:style>
  <w:style w:type="paragraph" w:styleId="affd">
    <w:name w:val="index heading"/>
    <w:basedOn w:val="a1"/>
    <w:next w:val="11"/>
    <w:autoRedefine/>
    <w:uiPriority w:val="99"/>
    <w:semiHidden/>
    <w:unhideWhenUsed/>
    <w:qFormat/>
    <w:rsid w:val="00F218CF"/>
    <w:rPr>
      <w:rFonts w:asciiTheme="majorHAnsi" w:eastAsiaTheme="majorEastAsia" w:hAnsiTheme="majorHAnsi" w:cstheme="majorBidi"/>
      <w:b/>
      <w:bCs/>
    </w:rPr>
  </w:style>
  <w:style w:type="paragraph" w:styleId="affe">
    <w:name w:val="Subtitle"/>
    <w:basedOn w:val="a1"/>
    <w:next w:val="a1"/>
    <w:link w:val="afff"/>
    <w:autoRedefine/>
    <w:uiPriority w:val="11"/>
    <w:qFormat/>
    <w:rsid w:val="00F218CF"/>
    <w:pPr>
      <w:spacing w:after="160"/>
    </w:pPr>
    <w:rPr>
      <w:color w:val="595959" w:themeColor="text1" w:themeTint="A6"/>
      <w:spacing w:val="15"/>
      <w:sz w:val="22"/>
    </w:rPr>
  </w:style>
  <w:style w:type="character" w:customStyle="1" w:styleId="afff">
    <w:name w:val="副标题 字符"/>
    <w:basedOn w:val="a2"/>
    <w:link w:val="affe"/>
    <w:uiPriority w:val="11"/>
    <w:rsid w:val="00F218CF"/>
    <w:rPr>
      <w:color w:val="595959" w:themeColor="text1" w:themeTint="A6"/>
      <w:spacing w:val="15"/>
      <w:sz w:val="22"/>
    </w:rPr>
  </w:style>
  <w:style w:type="paragraph" w:styleId="5">
    <w:name w:val="List Number 5"/>
    <w:basedOn w:val="a1"/>
    <w:uiPriority w:val="99"/>
    <w:semiHidden/>
    <w:unhideWhenUsed/>
    <w:qFormat/>
    <w:rsid w:val="00F218CF"/>
    <w:pPr>
      <w:numPr>
        <w:numId w:val="10"/>
      </w:numPr>
      <w:contextualSpacing/>
    </w:pPr>
  </w:style>
  <w:style w:type="paragraph" w:styleId="afff0">
    <w:name w:val="List"/>
    <w:basedOn w:val="a1"/>
    <w:autoRedefine/>
    <w:uiPriority w:val="99"/>
    <w:semiHidden/>
    <w:unhideWhenUsed/>
    <w:rsid w:val="00F218CF"/>
    <w:pPr>
      <w:ind w:left="360" w:hanging="360"/>
      <w:contextualSpacing/>
    </w:pPr>
  </w:style>
  <w:style w:type="paragraph" w:styleId="afff1">
    <w:name w:val="footnote text"/>
    <w:basedOn w:val="a1"/>
    <w:link w:val="afff2"/>
    <w:autoRedefine/>
    <w:uiPriority w:val="99"/>
    <w:semiHidden/>
    <w:unhideWhenUsed/>
    <w:qFormat/>
    <w:rsid w:val="00F218CF"/>
    <w:pPr>
      <w:spacing w:line="240" w:lineRule="auto"/>
    </w:pPr>
    <w:rPr>
      <w:sz w:val="20"/>
      <w:szCs w:val="20"/>
    </w:rPr>
  </w:style>
  <w:style w:type="character" w:customStyle="1" w:styleId="afff2">
    <w:name w:val="脚注文本 字符"/>
    <w:basedOn w:val="a2"/>
    <w:link w:val="afff1"/>
    <w:uiPriority w:val="99"/>
    <w:semiHidden/>
    <w:rsid w:val="00F218CF"/>
    <w:rPr>
      <w:sz w:val="20"/>
      <w:szCs w:val="20"/>
    </w:rPr>
  </w:style>
  <w:style w:type="paragraph" w:styleId="TOC6">
    <w:name w:val="toc 6"/>
    <w:basedOn w:val="a1"/>
    <w:next w:val="a1"/>
    <w:uiPriority w:val="39"/>
    <w:semiHidden/>
    <w:unhideWhenUsed/>
    <w:rsid w:val="00F218CF"/>
    <w:pPr>
      <w:spacing w:after="100"/>
      <w:ind w:left="1050"/>
    </w:pPr>
  </w:style>
  <w:style w:type="paragraph" w:styleId="55">
    <w:name w:val="List 5"/>
    <w:basedOn w:val="a1"/>
    <w:autoRedefine/>
    <w:uiPriority w:val="99"/>
    <w:semiHidden/>
    <w:unhideWhenUsed/>
    <w:qFormat/>
    <w:rsid w:val="00F218CF"/>
    <w:pPr>
      <w:ind w:left="1800" w:hanging="360"/>
      <w:contextualSpacing/>
    </w:pPr>
  </w:style>
  <w:style w:type="paragraph" w:styleId="37">
    <w:name w:val="Body Text Indent 3"/>
    <w:basedOn w:val="a1"/>
    <w:link w:val="38"/>
    <w:uiPriority w:val="99"/>
    <w:semiHidden/>
    <w:unhideWhenUsed/>
    <w:qFormat/>
    <w:rsid w:val="00F218CF"/>
    <w:pPr>
      <w:spacing w:after="120"/>
      <w:ind w:left="360"/>
    </w:pPr>
    <w:rPr>
      <w:sz w:val="16"/>
      <w:szCs w:val="16"/>
    </w:rPr>
  </w:style>
  <w:style w:type="character" w:customStyle="1" w:styleId="38">
    <w:name w:val="正文文本缩进 3 字符"/>
    <w:basedOn w:val="a2"/>
    <w:link w:val="37"/>
    <w:uiPriority w:val="99"/>
    <w:semiHidden/>
    <w:rsid w:val="00F218CF"/>
    <w:rPr>
      <w:sz w:val="16"/>
      <w:szCs w:val="16"/>
    </w:rPr>
  </w:style>
  <w:style w:type="paragraph" w:styleId="71">
    <w:name w:val="index 7"/>
    <w:basedOn w:val="a1"/>
    <w:next w:val="a1"/>
    <w:autoRedefine/>
    <w:uiPriority w:val="99"/>
    <w:semiHidden/>
    <w:unhideWhenUsed/>
    <w:qFormat/>
    <w:rsid w:val="00F218CF"/>
    <w:pPr>
      <w:spacing w:line="240" w:lineRule="auto"/>
      <w:ind w:left="1470" w:hanging="210"/>
    </w:pPr>
  </w:style>
  <w:style w:type="paragraph" w:styleId="91">
    <w:name w:val="index 9"/>
    <w:basedOn w:val="a1"/>
    <w:next w:val="a1"/>
    <w:uiPriority w:val="99"/>
    <w:semiHidden/>
    <w:unhideWhenUsed/>
    <w:rsid w:val="00F218CF"/>
    <w:pPr>
      <w:spacing w:line="240" w:lineRule="auto"/>
      <w:ind w:left="1890" w:hanging="210"/>
    </w:pPr>
  </w:style>
  <w:style w:type="paragraph" w:styleId="afff3">
    <w:name w:val="table of figures"/>
    <w:basedOn w:val="a1"/>
    <w:next w:val="a1"/>
    <w:uiPriority w:val="99"/>
    <w:semiHidden/>
    <w:unhideWhenUsed/>
    <w:rsid w:val="00F218CF"/>
  </w:style>
  <w:style w:type="paragraph" w:styleId="TOC2">
    <w:name w:val="toc 2"/>
    <w:basedOn w:val="a1"/>
    <w:next w:val="a1"/>
    <w:uiPriority w:val="39"/>
    <w:semiHidden/>
    <w:unhideWhenUsed/>
    <w:rsid w:val="00F218CF"/>
    <w:pPr>
      <w:spacing w:after="100"/>
      <w:ind w:left="210"/>
    </w:pPr>
  </w:style>
  <w:style w:type="paragraph" w:styleId="TOC9">
    <w:name w:val="toc 9"/>
    <w:basedOn w:val="a1"/>
    <w:next w:val="a1"/>
    <w:uiPriority w:val="39"/>
    <w:semiHidden/>
    <w:unhideWhenUsed/>
    <w:rsid w:val="00F218CF"/>
    <w:pPr>
      <w:spacing w:after="100"/>
      <w:ind w:left="1680"/>
    </w:pPr>
  </w:style>
  <w:style w:type="paragraph" w:styleId="26">
    <w:name w:val="Body Text 2"/>
    <w:basedOn w:val="a1"/>
    <w:link w:val="27"/>
    <w:uiPriority w:val="99"/>
    <w:semiHidden/>
    <w:unhideWhenUsed/>
    <w:rsid w:val="00F218CF"/>
    <w:pPr>
      <w:spacing w:after="120"/>
    </w:pPr>
  </w:style>
  <w:style w:type="character" w:customStyle="1" w:styleId="27">
    <w:name w:val="正文文本 2 字符"/>
    <w:basedOn w:val="a2"/>
    <w:link w:val="26"/>
    <w:uiPriority w:val="99"/>
    <w:semiHidden/>
    <w:rsid w:val="00F218CF"/>
  </w:style>
  <w:style w:type="paragraph" w:styleId="45">
    <w:name w:val="List 4"/>
    <w:basedOn w:val="a1"/>
    <w:uiPriority w:val="99"/>
    <w:semiHidden/>
    <w:unhideWhenUsed/>
    <w:rsid w:val="00F218CF"/>
    <w:pPr>
      <w:ind w:left="1440" w:hanging="360"/>
      <w:contextualSpacing/>
    </w:pPr>
  </w:style>
  <w:style w:type="paragraph" w:styleId="28">
    <w:name w:val="List Continue 2"/>
    <w:basedOn w:val="a1"/>
    <w:uiPriority w:val="99"/>
    <w:semiHidden/>
    <w:unhideWhenUsed/>
    <w:rsid w:val="00F218CF"/>
    <w:pPr>
      <w:spacing w:after="120"/>
      <w:ind w:left="720"/>
      <w:contextualSpacing/>
    </w:pPr>
  </w:style>
  <w:style w:type="paragraph" w:styleId="afff4">
    <w:name w:val="Message Header"/>
    <w:basedOn w:val="a1"/>
    <w:link w:val="afff5"/>
    <w:uiPriority w:val="99"/>
    <w:semiHidden/>
    <w:unhideWhenUsed/>
    <w:rsid w:val="00F218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2"/>
    <w:link w:val="afff4"/>
    <w:uiPriority w:val="99"/>
    <w:semiHidden/>
    <w:rsid w:val="00F218C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HTML1">
    <w:name w:val="HTML Preformatted"/>
    <w:basedOn w:val="a1"/>
    <w:link w:val="HTML2"/>
    <w:uiPriority w:val="99"/>
    <w:semiHidden/>
    <w:unhideWhenUsed/>
    <w:rsid w:val="00F218CF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2">
    <w:name w:val="HTML 预设格式 字符"/>
    <w:basedOn w:val="a2"/>
    <w:link w:val="HTML1"/>
    <w:uiPriority w:val="99"/>
    <w:semiHidden/>
    <w:rsid w:val="00F218CF"/>
    <w:rPr>
      <w:rFonts w:ascii="Consolas" w:hAnsi="Consolas"/>
      <w:sz w:val="20"/>
      <w:szCs w:val="20"/>
    </w:rPr>
  </w:style>
  <w:style w:type="paragraph" w:styleId="afff6">
    <w:name w:val="Normal (Web)"/>
    <w:basedOn w:val="a1"/>
    <w:uiPriority w:val="99"/>
    <w:semiHidden/>
    <w:unhideWhenUsed/>
    <w:qFormat/>
    <w:rsid w:val="00F218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paragraph" w:styleId="39">
    <w:name w:val="List Continue 3"/>
    <w:basedOn w:val="a1"/>
    <w:uiPriority w:val="99"/>
    <w:semiHidden/>
    <w:unhideWhenUsed/>
    <w:rsid w:val="00F218CF"/>
    <w:pPr>
      <w:spacing w:after="120"/>
      <w:ind w:left="1080"/>
      <w:contextualSpacing/>
    </w:pPr>
  </w:style>
  <w:style w:type="paragraph" w:styleId="29">
    <w:name w:val="index 2"/>
    <w:basedOn w:val="a1"/>
    <w:next w:val="a1"/>
    <w:uiPriority w:val="99"/>
    <w:semiHidden/>
    <w:unhideWhenUsed/>
    <w:rsid w:val="00F218CF"/>
    <w:pPr>
      <w:spacing w:line="240" w:lineRule="auto"/>
      <w:ind w:left="420" w:hanging="210"/>
    </w:pPr>
  </w:style>
  <w:style w:type="paragraph" w:styleId="afff7">
    <w:name w:val="Title"/>
    <w:basedOn w:val="a1"/>
    <w:next w:val="a1"/>
    <w:link w:val="afff8"/>
    <w:uiPriority w:val="10"/>
    <w:qFormat/>
    <w:rsid w:val="00F218CF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8">
    <w:name w:val="标题 字符"/>
    <w:basedOn w:val="a2"/>
    <w:link w:val="afff7"/>
    <w:uiPriority w:val="10"/>
    <w:rsid w:val="00F218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2"/>
    <w:next w:val="af2"/>
    <w:link w:val="afffa"/>
    <w:uiPriority w:val="99"/>
    <w:semiHidden/>
    <w:unhideWhenUsed/>
    <w:qFormat/>
    <w:rsid w:val="00F218CF"/>
    <w:rPr>
      <w:b/>
      <w:bCs/>
    </w:rPr>
  </w:style>
  <w:style w:type="character" w:customStyle="1" w:styleId="afffa">
    <w:name w:val="批注主题 字符"/>
    <w:basedOn w:val="af3"/>
    <w:link w:val="afff9"/>
    <w:uiPriority w:val="99"/>
    <w:semiHidden/>
    <w:qFormat/>
    <w:rsid w:val="00F218CF"/>
    <w:rPr>
      <w:rFonts w:ascii="Tahoma" w:hAnsi="Tahoma" w:cs="Tahoma"/>
      <w:b/>
      <w:bCs/>
      <w:sz w:val="16"/>
    </w:rPr>
  </w:style>
  <w:style w:type="paragraph" w:styleId="afffb">
    <w:name w:val="Body Text First Indent"/>
    <w:basedOn w:val="af8"/>
    <w:link w:val="afffc"/>
    <w:uiPriority w:val="99"/>
    <w:semiHidden/>
    <w:unhideWhenUsed/>
    <w:rsid w:val="00F218CF"/>
    <w:pPr>
      <w:spacing w:after="0"/>
      <w:ind w:firstLine="360"/>
    </w:pPr>
  </w:style>
  <w:style w:type="character" w:customStyle="1" w:styleId="afffc">
    <w:name w:val="正文文本首行缩进 字符"/>
    <w:basedOn w:val="af9"/>
    <w:link w:val="afffb"/>
    <w:uiPriority w:val="99"/>
    <w:semiHidden/>
    <w:rsid w:val="00F218CF"/>
  </w:style>
  <w:style w:type="paragraph" w:styleId="2a">
    <w:name w:val="Body Text First Indent 2"/>
    <w:basedOn w:val="afa"/>
    <w:link w:val="2b"/>
    <w:uiPriority w:val="99"/>
    <w:semiHidden/>
    <w:unhideWhenUsed/>
    <w:rsid w:val="00F218CF"/>
    <w:pPr>
      <w:spacing w:after="0"/>
      <w:ind w:firstLine="360"/>
    </w:pPr>
  </w:style>
  <w:style w:type="character" w:customStyle="1" w:styleId="2b">
    <w:name w:val="正文文本首行缩进 2 字符"/>
    <w:basedOn w:val="afb"/>
    <w:link w:val="2a"/>
    <w:uiPriority w:val="99"/>
    <w:semiHidden/>
    <w:rsid w:val="00F218CF"/>
  </w:style>
  <w:style w:type="table" w:styleId="afffd">
    <w:name w:val="Table Grid"/>
    <w:basedOn w:val="a3"/>
    <w:uiPriority w:val="39"/>
    <w:qFormat/>
    <w:rsid w:val="00F218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Table Theme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color w:val="FFFFFF"/>
      <w:kern w:val="0"/>
      <w:sz w:val="20"/>
      <w:szCs w:val="20"/>
      <w14:ligatures w14:val="non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2c">
    <w:name w:val="Table Colorful 2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3a">
    <w:name w:val="Table Colorful 3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f">
    <w:name w:val="Table Elegant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Table Classic 1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d">
    <w:name w:val="Table Classic 2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color w:val="000080"/>
      <w:kern w:val="0"/>
      <w:sz w:val="20"/>
      <w:szCs w:val="2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46">
    <w:name w:val="Table Classic 4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Simple 1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2e">
    <w:name w:val="Table Simple 2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3c">
    <w:name w:val="Table Simple 3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">
    <w:name w:val="Table Subtle 2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6">
    <w:name w:val="Table 3D effects 1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2f0">
    <w:name w:val="Table 3D effects 2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d">
    <w:name w:val="Table 3D effects 3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7">
    <w:name w:val="Table List 1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1">
    <w:name w:val="Table List 2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e">
    <w:name w:val="Table List 3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47">
    <w:name w:val="Table List 4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62">
    <w:name w:val="Table List 6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affff0">
    <w:name w:val="Table Contemporary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b/>
      <w:bCs/>
      <w:kern w:val="0"/>
      <w:sz w:val="20"/>
      <w:szCs w:val="2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2f2">
    <w:name w:val="Table Columns 2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b/>
      <w:bCs/>
      <w:kern w:val="0"/>
      <w:sz w:val="20"/>
      <w:szCs w:val="20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f">
    <w:name w:val="Table Columns 3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b/>
      <w:bCs/>
      <w:kern w:val="0"/>
      <w:sz w:val="20"/>
      <w:szCs w:val="20"/>
      <w14:ligatures w14:val="non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8">
    <w:name w:val="Table Columns 4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2f3">
    <w:name w:val="Table Grid 2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3f0">
    <w:name w:val="Table Grid 3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58">
    <w:name w:val="Table Grid 5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b/>
      <w:bCs/>
      <w:kern w:val="0"/>
      <w:sz w:val="20"/>
      <w:szCs w:val="20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a">
    <w:name w:val="Table Web 1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2f4">
    <w:name w:val="Table Web 2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f1">
    <w:name w:val="Table Web 3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fff1">
    <w:name w:val="Table Professional"/>
    <w:basedOn w:val="a3"/>
    <w:uiPriority w:val="99"/>
    <w:semiHidden/>
    <w:unhideWhenUsed/>
    <w:rsid w:val="00F218CF"/>
    <w:pPr>
      <w:widowControl w:val="0"/>
      <w:spacing w:line="48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affff2">
    <w:name w:val="Light Shading"/>
    <w:basedOn w:val="a3"/>
    <w:uiPriority w:val="60"/>
    <w:semiHidden/>
    <w:unhideWhenUsed/>
    <w:rsid w:val="00F218CF"/>
    <w:rPr>
      <w:rFonts w:ascii="Times New Roman" w:eastAsia="宋体" w:hAnsi="Times New Roman" w:cs="Times New Roman"/>
      <w:color w:val="000000" w:themeColor="text1" w:themeShade="BF"/>
      <w:kern w:val="0"/>
      <w:sz w:val="20"/>
      <w:szCs w:val="20"/>
      <w14:ligatures w14:val="none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semiHidden/>
    <w:unhideWhenUsed/>
    <w:rsid w:val="00F218CF"/>
    <w:rPr>
      <w:rFonts w:ascii="Times New Roman" w:eastAsia="宋体" w:hAnsi="Times New Roman" w:cs="Times New Roman"/>
      <w:color w:val="2F5496" w:themeColor="accent1" w:themeShade="BF"/>
      <w:kern w:val="0"/>
      <w:sz w:val="20"/>
      <w:szCs w:val="20"/>
      <w14:ligatures w14:val="none"/>
    </w:rPr>
    <w:tblPr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-2">
    <w:name w:val="Light Shading Accent 2"/>
    <w:basedOn w:val="a3"/>
    <w:uiPriority w:val="60"/>
    <w:semiHidden/>
    <w:unhideWhenUsed/>
    <w:rsid w:val="00F218CF"/>
    <w:rPr>
      <w:rFonts w:ascii="Times New Roman" w:eastAsia="宋体" w:hAnsi="Times New Roman" w:cs="Times New Roman"/>
      <w:color w:val="C45911" w:themeColor="accent2" w:themeShade="BF"/>
      <w:kern w:val="0"/>
      <w:sz w:val="20"/>
      <w:szCs w:val="20"/>
      <w14:ligatures w14:val="none"/>
    </w:rPr>
    <w:tblPr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">
    <w:name w:val="Light Shading Accent 3"/>
    <w:basedOn w:val="a3"/>
    <w:uiPriority w:val="60"/>
    <w:semiHidden/>
    <w:unhideWhenUsed/>
    <w:rsid w:val="00F218CF"/>
    <w:rPr>
      <w:rFonts w:ascii="Times New Roman" w:eastAsia="宋体" w:hAnsi="Times New Roman" w:cs="Times New Roman"/>
      <w:color w:val="7B7B7B" w:themeColor="accent3" w:themeShade="BF"/>
      <w:kern w:val="0"/>
      <w:sz w:val="20"/>
      <w:szCs w:val="20"/>
      <w14:ligatures w14:val="none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3"/>
    <w:uiPriority w:val="60"/>
    <w:semiHidden/>
    <w:unhideWhenUsed/>
    <w:rsid w:val="00F218CF"/>
    <w:rPr>
      <w:rFonts w:ascii="Times New Roman" w:eastAsia="宋体" w:hAnsi="Times New Roman" w:cs="Times New Roman"/>
      <w:color w:val="BF8F00" w:themeColor="accent4" w:themeShade="BF"/>
      <w:kern w:val="0"/>
      <w:sz w:val="20"/>
      <w:szCs w:val="20"/>
      <w14:ligatures w14:val="none"/>
    </w:rPr>
    <w:tblPr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3"/>
    <w:uiPriority w:val="60"/>
    <w:semiHidden/>
    <w:unhideWhenUsed/>
    <w:rsid w:val="00F218CF"/>
    <w:rPr>
      <w:rFonts w:ascii="Times New Roman" w:eastAsia="宋体" w:hAnsi="Times New Roman" w:cs="Times New Roman"/>
      <w:color w:val="2E74B5" w:themeColor="accent5" w:themeShade="BF"/>
      <w:kern w:val="0"/>
      <w:sz w:val="20"/>
      <w:szCs w:val="20"/>
      <w14:ligatures w14:val="none"/>
    </w:rPr>
    <w:tblPr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-6">
    <w:name w:val="Light Shading Accent 6"/>
    <w:basedOn w:val="a3"/>
    <w:uiPriority w:val="60"/>
    <w:semiHidden/>
    <w:unhideWhenUsed/>
    <w:rsid w:val="00F218CF"/>
    <w:rPr>
      <w:rFonts w:ascii="Times New Roman" w:eastAsia="宋体" w:hAnsi="Times New Roman" w:cs="Times New Roman"/>
      <w:color w:val="538135" w:themeColor="accent6" w:themeShade="BF"/>
      <w:kern w:val="0"/>
      <w:sz w:val="20"/>
      <w:szCs w:val="20"/>
      <w14:ligatures w14:val="none"/>
    </w:rPr>
    <w:tblPr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3">
    <w:name w:val="Light List"/>
    <w:basedOn w:val="a3"/>
    <w:uiPriority w:val="61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-20">
    <w:name w:val="Light List Accent 2"/>
    <w:basedOn w:val="a3"/>
    <w:uiPriority w:val="61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0">
    <w:name w:val="Light List Accent 3"/>
    <w:basedOn w:val="a3"/>
    <w:uiPriority w:val="61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0">
    <w:name w:val="Light List Accent 4"/>
    <w:basedOn w:val="a3"/>
    <w:uiPriority w:val="61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0">
    <w:name w:val="Light List Accent 5"/>
    <w:basedOn w:val="a3"/>
    <w:uiPriority w:val="61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-60">
    <w:name w:val="Light List Accent 6"/>
    <w:basedOn w:val="a3"/>
    <w:uiPriority w:val="61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f4">
    <w:name w:val="Light Grid"/>
    <w:basedOn w:val="a3"/>
    <w:uiPriority w:val="62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auto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uto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auto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auto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auto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auto"/>
        </w:tcBorders>
      </w:tcPr>
    </w:tblStylePr>
  </w:style>
  <w:style w:type="table" w:styleId="1b">
    <w:name w:val="Medium Shading 1"/>
    <w:basedOn w:val="a3"/>
    <w:uiPriority w:val="63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5">
    <w:name w:val="Medium Shading 2"/>
    <w:basedOn w:val="a3"/>
    <w:uiPriority w:val="64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3"/>
    <w:uiPriority w:val="65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1-20">
    <w:name w:val="Medium List 1 Accent 2"/>
    <w:basedOn w:val="a3"/>
    <w:uiPriority w:val="65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0">
    <w:name w:val="Medium List 1 Accent 3"/>
    <w:basedOn w:val="a3"/>
    <w:autoRedefine/>
    <w:uiPriority w:val="65"/>
    <w:semiHidden/>
    <w:unhideWhenUsed/>
    <w:qFormat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0">
    <w:name w:val="Medium List 1 Accent 4"/>
    <w:basedOn w:val="a3"/>
    <w:uiPriority w:val="65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0">
    <w:name w:val="Medium List 1 Accent 5"/>
    <w:basedOn w:val="a3"/>
    <w:uiPriority w:val="65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1-60">
    <w:name w:val="Medium List 1 Accent 6"/>
    <w:basedOn w:val="a3"/>
    <w:uiPriority w:val="65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6">
    <w:name w:val="Medium List 2"/>
    <w:basedOn w:val="a3"/>
    <w:uiPriority w:val="66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3"/>
    <w:uiPriority w:val="67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1-21">
    <w:name w:val="Medium Grid 1 Accent 2"/>
    <w:basedOn w:val="a3"/>
    <w:uiPriority w:val="67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3"/>
    <w:uiPriority w:val="67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3"/>
    <w:uiPriority w:val="67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3"/>
    <w:uiPriority w:val="67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1-61">
    <w:name w:val="Medium Grid 1 Accent 6"/>
    <w:basedOn w:val="a3"/>
    <w:uiPriority w:val="67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7">
    <w:name w:val="Medium Grid 2"/>
    <w:basedOn w:val="a3"/>
    <w:uiPriority w:val="68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semiHidden/>
    <w:unhideWhenUsed/>
    <w:rsid w:val="00F218CF"/>
    <w:rPr>
      <w:rFonts w:asciiTheme="majorHAnsi" w:eastAsiaTheme="majorEastAsia" w:hAnsiTheme="majorHAnsi" w:cstheme="majorBidi"/>
      <w:color w:val="000000" w:themeColor="text1"/>
      <w:kern w:val="0"/>
      <w:sz w:val="20"/>
      <w:szCs w:val="20"/>
      <w14:ligatures w14:val="none"/>
    </w:rPr>
    <w:tblPr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f2">
    <w:name w:val="Medium Grid 3"/>
    <w:basedOn w:val="a3"/>
    <w:uiPriority w:val="69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1B8E1" w:themeFill="accent1" w:themeFillTint="7F"/>
      </w:tcPr>
    </w:tblStylePr>
  </w:style>
  <w:style w:type="table" w:styleId="3-2">
    <w:name w:val="Medium Grid 3 Accent 2"/>
    <w:basedOn w:val="a3"/>
    <w:uiPriority w:val="69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3"/>
    <w:uiPriority w:val="69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3"/>
    <w:uiPriority w:val="69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3"/>
    <w:uiPriority w:val="69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DCCEA" w:themeFill="accent5" w:themeFillTint="7F"/>
      </w:tcPr>
    </w:tblStylePr>
  </w:style>
  <w:style w:type="table" w:styleId="3-6">
    <w:name w:val="Medium Grid 3 Accent 6"/>
    <w:basedOn w:val="a3"/>
    <w:uiPriority w:val="69"/>
    <w:semiHidden/>
    <w:unhideWhenUsed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7D8A0" w:themeFill="accent6" w:themeFillTint="7F"/>
      </w:tcPr>
    </w:tblStylePr>
  </w:style>
  <w:style w:type="table" w:styleId="affff5">
    <w:name w:val="Dark List"/>
    <w:basedOn w:val="a3"/>
    <w:uiPriority w:val="70"/>
    <w:semiHidden/>
    <w:unhideWhenUsed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semiHidden/>
    <w:unhideWhenUsed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-22">
    <w:name w:val="Dark List Accent 2"/>
    <w:basedOn w:val="a3"/>
    <w:uiPriority w:val="70"/>
    <w:semiHidden/>
    <w:unhideWhenUsed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2">
    <w:name w:val="Dark List Accent 3"/>
    <w:basedOn w:val="a3"/>
    <w:uiPriority w:val="70"/>
    <w:semiHidden/>
    <w:unhideWhenUsed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2">
    <w:name w:val="Dark List Accent 4"/>
    <w:basedOn w:val="a3"/>
    <w:uiPriority w:val="70"/>
    <w:semiHidden/>
    <w:unhideWhenUsed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2">
    <w:name w:val="Dark List Accent 5"/>
    <w:basedOn w:val="a3"/>
    <w:uiPriority w:val="70"/>
    <w:semiHidden/>
    <w:unhideWhenUsed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-62">
    <w:name w:val="Dark List Accent 6"/>
    <w:basedOn w:val="a3"/>
    <w:uiPriority w:val="70"/>
    <w:semiHidden/>
    <w:unhideWhenUsed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affff6">
    <w:name w:val="Colorful Shading"/>
    <w:basedOn w:val="a3"/>
    <w:uiPriority w:val="71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3">
    <w:name w:val="Colorful Shading Accent 4"/>
    <w:basedOn w:val="a3"/>
    <w:uiPriority w:val="71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7">
    <w:name w:val="Colorful List"/>
    <w:basedOn w:val="a3"/>
    <w:uiPriority w:val="72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24">
    <w:name w:val="Colorful List Accent 2"/>
    <w:basedOn w:val="a3"/>
    <w:uiPriority w:val="72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4">
    <w:name w:val="Colorful List Accent 3"/>
    <w:basedOn w:val="a3"/>
    <w:uiPriority w:val="72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Colorful List Accent 4"/>
    <w:basedOn w:val="a3"/>
    <w:uiPriority w:val="72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4">
    <w:name w:val="Colorful List Accent 5"/>
    <w:basedOn w:val="a3"/>
    <w:uiPriority w:val="72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4">
    <w:name w:val="Colorful List Accent 6"/>
    <w:basedOn w:val="a3"/>
    <w:uiPriority w:val="72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affff8">
    <w:name w:val="Colorful Grid"/>
    <w:basedOn w:val="a3"/>
    <w:uiPriority w:val="73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-25">
    <w:name w:val="Colorful Grid Accent 2"/>
    <w:basedOn w:val="a3"/>
    <w:uiPriority w:val="73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5">
    <w:name w:val="Colorful Grid Accent 3"/>
    <w:basedOn w:val="a3"/>
    <w:uiPriority w:val="73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5">
    <w:name w:val="Colorful Grid Accent 4"/>
    <w:basedOn w:val="a3"/>
    <w:uiPriority w:val="73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5">
    <w:name w:val="Colorful Grid Accent 5"/>
    <w:basedOn w:val="a3"/>
    <w:uiPriority w:val="73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-65">
    <w:name w:val="Colorful Grid Accent 6"/>
    <w:basedOn w:val="a3"/>
    <w:uiPriority w:val="73"/>
    <w:semiHidden/>
    <w:unhideWhenUsed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styleId="affff9">
    <w:name w:val="Strong"/>
    <w:basedOn w:val="a2"/>
    <w:uiPriority w:val="22"/>
    <w:qFormat/>
    <w:rsid w:val="00F218CF"/>
    <w:rPr>
      <w:b/>
      <w:bCs/>
    </w:rPr>
  </w:style>
  <w:style w:type="character" w:styleId="affffa">
    <w:name w:val="endnote reference"/>
    <w:basedOn w:val="a2"/>
    <w:uiPriority w:val="99"/>
    <w:semiHidden/>
    <w:unhideWhenUsed/>
    <w:rsid w:val="00F218CF"/>
    <w:rPr>
      <w:vertAlign w:val="superscript"/>
    </w:rPr>
  </w:style>
  <w:style w:type="character" w:styleId="affffb">
    <w:name w:val="page number"/>
    <w:basedOn w:val="a2"/>
    <w:uiPriority w:val="99"/>
    <w:semiHidden/>
    <w:unhideWhenUsed/>
    <w:rsid w:val="00F218CF"/>
  </w:style>
  <w:style w:type="character" w:styleId="affffc">
    <w:name w:val="FollowedHyperlink"/>
    <w:basedOn w:val="a2"/>
    <w:uiPriority w:val="99"/>
    <w:semiHidden/>
    <w:unhideWhenUsed/>
    <w:qFormat/>
    <w:rsid w:val="00F218CF"/>
    <w:rPr>
      <w:color w:val="954F72"/>
      <w:u w:val="single"/>
    </w:rPr>
  </w:style>
  <w:style w:type="character" w:styleId="affffd">
    <w:name w:val="Emphasis"/>
    <w:basedOn w:val="a2"/>
    <w:uiPriority w:val="20"/>
    <w:qFormat/>
    <w:rsid w:val="00F218CF"/>
    <w:rPr>
      <w:i/>
      <w:iCs/>
    </w:rPr>
  </w:style>
  <w:style w:type="character" w:styleId="affffe">
    <w:name w:val="line number"/>
    <w:basedOn w:val="a2"/>
    <w:uiPriority w:val="99"/>
    <w:semiHidden/>
    <w:unhideWhenUsed/>
    <w:qFormat/>
    <w:rsid w:val="00F218CF"/>
  </w:style>
  <w:style w:type="character" w:styleId="HTML3">
    <w:name w:val="HTML Definition"/>
    <w:basedOn w:val="a2"/>
    <w:uiPriority w:val="99"/>
    <w:semiHidden/>
    <w:unhideWhenUsed/>
    <w:rsid w:val="00F218CF"/>
    <w:rPr>
      <w:i/>
      <w:iCs/>
    </w:rPr>
  </w:style>
  <w:style w:type="character" w:styleId="HTML4">
    <w:name w:val="HTML Typewriter"/>
    <w:basedOn w:val="a2"/>
    <w:uiPriority w:val="99"/>
    <w:semiHidden/>
    <w:unhideWhenUsed/>
    <w:rsid w:val="00F218CF"/>
    <w:rPr>
      <w:rFonts w:ascii="Consolas" w:hAnsi="Consolas"/>
      <w:sz w:val="20"/>
      <w:szCs w:val="20"/>
    </w:rPr>
  </w:style>
  <w:style w:type="character" w:styleId="HTML5">
    <w:name w:val="HTML Acronym"/>
    <w:basedOn w:val="a2"/>
    <w:uiPriority w:val="99"/>
    <w:semiHidden/>
    <w:unhideWhenUsed/>
    <w:rsid w:val="00F218CF"/>
  </w:style>
  <w:style w:type="character" w:styleId="HTML6">
    <w:name w:val="HTML Variable"/>
    <w:basedOn w:val="a2"/>
    <w:uiPriority w:val="99"/>
    <w:semiHidden/>
    <w:unhideWhenUsed/>
    <w:rsid w:val="00F218CF"/>
    <w:rPr>
      <w:i/>
      <w:iCs/>
    </w:rPr>
  </w:style>
  <w:style w:type="character" w:styleId="afffff">
    <w:name w:val="Hyperlink"/>
    <w:basedOn w:val="a2"/>
    <w:uiPriority w:val="99"/>
    <w:unhideWhenUsed/>
    <w:qFormat/>
    <w:rsid w:val="00F218CF"/>
    <w:rPr>
      <w:color w:val="0563C1" w:themeColor="hyperlink"/>
      <w:u w:val="single"/>
    </w:rPr>
  </w:style>
  <w:style w:type="character" w:styleId="HTML7">
    <w:name w:val="HTML Code"/>
    <w:basedOn w:val="a2"/>
    <w:uiPriority w:val="99"/>
    <w:semiHidden/>
    <w:unhideWhenUsed/>
    <w:rsid w:val="00F218CF"/>
    <w:rPr>
      <w:rFonts w:ascii="Consolas" w:hAnsi="Consolas"/>
      <w:sz w:val="20"/>
      <w:szCs w:val="20"/>
    </w:rPr>
  </w:style>
  <w:style w:type="character" w:styleId="afffff0">
    <w:name w:val="annotation reference"/>
    <w:basedOn w:val="a2"/>
    <w:uiPriority w:val="99"/>
    <w:semiHidden/>
    <w:unhideWhenUsed/>
    <w:qFormat/>
    <w:rsid w:val="00F218CF"/>
    <w:rPr>
      <w:sz w:val="21"/>
      <w:szCs w:val="21"/>
    </w:rPr>
  </w:style>
  <w:style w:type="character" w:styleId="HTML8">
    <w:name w:val="HTML Cite"/>
    <w:basedOn w:val="a2"/>
    <w:uiPriority w:val="99"/>
    <w:semiHidden/>
    <w:unhideWhenUsed/>
    <w:rsid w:val="00F218CF"/>
    <w:rPr>
      <w:i/>
      <w:iCs/>
    </w:rPr>
  </w:style>
  <w:style w:type="character" w:styleId="afffff1">
    <w:name w:val="footnote reference"/>
    <w:basedOn w:val="a2"/>
    <w:uiPriority w:val="99"/>
    <w:semiHidden/>
    <w:unhideWhenUsed/>
    <w:rsid w:val="00F218CF"/>
    <w:rPr>
      <w:vertAlign w:val="superscript"/>
    </w:rPr>
  </w:style>
  <w:style w:type="character" w:styleId="HTML9">
    <w:name w:val="HTML Keyboard"/>
    <w:basedOn w:val="a2"/>
    <w:uiPriority w:val="99"/>
    <w:semiHidden/>
    <w:unhideWhenUsed/>
    <w:rsid w:val="00F218CF"/>
    <w:rPr>
      <w:rFonts w:ascii="Consolas" w:hAnsi="Consolas"/>
      <w:sz w:val="20"/>
      <w:szCs w:val="20"/>
    </w:rPr>
  </w:style>
  <w:style w:type="character" w:styleId="HTMLa">
    <w:name w:val="HTML Sample"/>
    <w:basedOn w:val="a2"/>
    <w:uiPriority w:val="99"/>
    <w:semiHidden/>
    <w:unhideWhenUsed/>
    <w:rsid w:val="00F218CF"/>
    <w:rPr>
      <w:rFonts w:ascii="Consolas" w:hAnsi="Consolas"/>
      <w:sz w:val="24"/>
      <w:szCs w:val="24"/>
    </w:rPr>
  </w:style>
  <w:style w:type="character" w:customStyle="1" w:styleId="1e">
    <w:name w:val="未处理的提及1"/>
    <w:basedOn w:val="a2"/>
    <w:uiPriority w:val="99"/>
    <w:semiHidden/>
    <w:unhideWhenUsed/>
    <w:qFormat/>
    <w:rsid w:val="00F218CF"/>
    <w:rPr>
      <w:color w:val="605E5C"/>
      <w:shd w:val="clear" w:color="auto" w:fill="E1DFDD"/>
    </w:rPr>
  </w:style>
  <w:style w:type="paragraph" w:customStyle="1" w:styleId="1f">
    <w:name w:val="修订1"/>
    <w:hidden/>
    <w:uiPriority w:val="99"/>
    <w:unhideWhenUsed/>
    <w:qFormat/>
    <w:rsid w:val="00F218CF"/>
  </w:style>
  <w:style w:type="character" w:customStyle="1" w:styleId="2f8">
    <w:name w:val="未处理的提及2"/>
    <w:basedOn w:val="a2"/>
    <w:uiPriority w:val="99"/>
    <w:semiHidden/>
    <w:unhideWhenUsed/>
    <w:qFormat/>
    <w:rsid w:val="00F218CF"/>
    <w:rPr>
      <w:color w:val="605E5C"/>
      <w:shd w:val="clear" w:color="auto" w:fill="E1DFDD"/>
    </w:rPr>
  </w:style>
  <w:style w:type="paragraph" w:customStyle="1" w:styleId="2f9">
    <w:name w:val="修订2"/>
    <w:hidden/>
    <w:uiPriority w:val="99"/>
    <w:unhideWhenUsed/>
    <w:qFormat/>
    <w:rsid w:val="00F218CF"/>
  </w:style>
  <w:style w:type="paragraph" w:customStyle="1" w:styleId="3f3">
    <w:name w:val="修订3"/>
    <w:hidden/>
    <w:uiPriority w:val="99"/>
    <w:unhideWhenUsed/>
    <w:qFormat/>
    <w:rsid w:val="00F218CF"/>
  </w:style>
  <w:style w:type="paragraph" w:customStyle="1" w:styleId="msonormal0">
    <w:name w:val="msonormal"/>
    <w:basedOn w:val="a1"/>
    <w:qFormat/>
    <w:rsid w:val="00F218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customStyle="1" w:styleId="3f4">
    <w:name w:val="未处理的提及3"/>
    <w:basedOn w:val="a2"/>
    <w:uiPriority w:val="99"/>
    <w:semiHidden/>
    <w:unhideWhenUsed/>
    <w:qFormat/>
    <w:rsid w:val="00F218CF"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a1"/>
    <w:link w:val="EndNoteBibliographyTitle0"/>
    <w:qFormat/>
    <w:rsid w:val="00F218CF"/>
    <w:pPr>
      <w:jc w:val="center"/>
    </w:pPr>
    <w:rPr>
      <w:rFonts w:ascii="等线" w:eastAsia="等线" w:hAnsi="等线"/>
      <w:sz w:val="20"/>
    </w:rPr>
  </w:style>
  <w:style w:type="character" w:customStyle="1" w:styleId="EndNoteBibliographyTitle0">
    <w:name w:val="EndNote Bibliography Title 字符"/>
    <w:basedOn w:val="a2"/>
    <w:link w:val="EndNoteBibliographyTitle"/>
    <w:qFormat/>
    <w:rsid w:val="00F218CF"/>
    <w:rPr>
      <w:rFonts w:ascii="等线" w:eastAsia="等线" w:hAnsi="等线"/>
      <w:sz w:val="20"/>
    </w:rPr>
  </w:style>
  <w:style w:type="paragraph" w:customStyle="1" w:styleId="EndNoteBibliography">
    <w:name w:val="EndNote Bibliography"/>
    <w:basedOn w:val="a1"/>
    <w:link w:val="EndNoteBibliography0"/>
    <w:qFormat/>
    <w:rsid w:val="00F218CF"/>
    <w:pPr>
      <w:spacing w:line="240" w:lineRule="auto"/>
    </w:pPr>
    <w:rPr>
      <w:rFonts w:ascii="等线" w:eastAsia="等线" w:hAnsi="等线"/>
      <w:sz w:val="20"/>
    </w:rPr>
  </w:style>
  <w:style w:type="character" w:customStyle="1" w:styleId="EndNoteBibliography0">
    <w:name w:val="EndNote Bibliography 字符"/>
    <w:basedOn w:val="a2"/>
    <w:link w:val="EndNoteBibliography"/>
    <w:qFormat/>
    <w:rsid w:val="00F218CF"/>
    <w:rPr>
      <w:rFonts w:ascii="等线" w:eastAsia="等线" w:hAnsi="等线"/>
      <w:sz w:val="20"/>
    </w:rPr>
  </w:style>
  <w:style w:type="paragraph" w:customStyle="1" w:styleId="4a">
    <w:name w:val="修订4"/>
    <w:hidden/>
    <w:uiPriority w:val="99"/>
    <w:unhideWhenUsed/>
    <w:qFormat/>
    <w:rsid w:val="00F218CF"/>
  </w:style>
  <w:style w:type="paragraph" w:customStyle="1" w:styleId="59">
    <w:name w:val="修订5"/>
    <w:hidden/>
    <w:uiPriority w:val="99"/>
    <w:unhideWhenUsed/>
    <w:qFormat/>
    <w:rsid w:val="00F218CF"/>
  </w:style>
  <w:style w:type="paragraph" w:customStyle="1" w:styleId="64">
    <w:name w:val="修订6"/>
    <w:hidden/>
    <w:uiPriority w:val="99"/>
    <w:unhideWhenUsed/>
    <w:rsid w:val="00F218CF"/>
  </w:style>
  <w:style w:type="character" w:customStyle="1" w:styleId="4b">
    <w:name w:val="未处理的提及4"/>
    <w:basedOn w:val="a2"/>
    <w:uiPriority w:val="99"/>
    <w:semiHidden/>
    <w:unhideWhenUsed/>
    <w:rsid w:val="00F218CF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sid w:val="00F218CF"/>
  </w:style>
  <w:style w:type="character" w:customStyle="1" w:styleId="UnresolvedMention1">
    <w:name w:val="Unresolved Mention1"/>
    <w:basedOn w:val="a2"/>
    <w:uiPriority w:val="99"/>
    <w:semiHidden/>
    <w:unhideWhenUsed/>
    <w:qFormat/>
    <w:rsid w:val="00F218CF"/>
    <w:rPr>
      <w:color w:val="605E5C"/>
      <w:shd w:val="clear" w:color="auto" w:fill="E1DFDD"/>
    </w:rPr>
  </w:style>
  <w:style w:type="paragraph" w:customStyle="1" w:styleId="74">
    <w:name w:val="修订7"/>
    <w:hidden/>
    <w:uiPriority w:val="99"/>
    <w:unhideWhenUsed/>
    <w:rsid w:val="00F218CF"/>
  </w:style>
  <w:style w:type="paragraph" w:customStyle="1" w:styleId="1f0">
    <w:name w:val="书目1"/>
    <w:basedOn w:val="a1"/>
    <w:next w:val="a1"/>
    <w:uiPriority w:val="37"/>
    <w:semiHidden/>
    <w:unhideWhenUsed/>
    <w:rsid w:val="00F218CF"/>
  </w:style>
  <w:style w:type="character" w:customStyle="1" w:styleId="1f1">
    <w:name w:val="书籍标题1"/>
    <w:basedOn w:val="a2"/>
    <w:uiPriority w:val="33"/>
    <w:qFormat/>
    <w:rsid w:val="00F218CF"/>
    <w:rPr>
      <w:b/>
      <w:bCs/>
      <w:i/>
      <w:iCs/>
      <w:spacing w:val="5"/>
    </w:rPr>
  </w:style>
  <w:style w:type="table" w:customStyle="1" w:styleId="110">
    <w:name w:val="网格表 1 浅色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10">
    <w:name w:val="网格表 1 浅色 - 着色 1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210">
    <w:name w:val="网格表 1 浅色 - 着色 2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310">
    <w:name w:val="网格表 1 浅色 - 着色 3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410">
    <w:name w:val="网格表 1 浅色 - 着色 4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0">
    <w:name w:val="网格表 1 浅色 - 着色 5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610">
    <w:name w:val="网格表 1 浅色 - 着色 6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表 2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2-110">
    <w:name w:val="网格表 2 - 着色 1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2-210">
    <w:name w:val="网格表 2 - 着色 2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2-310">
    <w:name w:val="网格表 2 - 着色 3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2-410">
    <w:name w:val="网格表 2 - 着色 4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2-510">
    <w:name w:val="网格表 2 - 着色 5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610">
    <w:name w:val="网格表 2 - 着色 6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310">
    <w:name w:val="网格表 3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3-11">
    <w:name w:val="网格表 3 - 着色 1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3-21">
    <w:name w:val="网格表 3 - 着色 2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3-31">
    <w:name w:val="网格表 3 - 着色 3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3-41">
    <w:name w:val="网格表 3 - 着色 4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3-51">
    <w:name w:val="网格表 3 - 着色 5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3-61">
    <w:name w:val="网格表 3 - 着色 6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410">
    <w:name w:val="网格表 4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4-11">
    <w:name w:val="网格表 4 - 着色 1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4-31">
    <w:name w:val="网格表 4 - 着色 3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-41">
    <w:name w:val="网格表 4 - 着色 4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4-51">
    <w:name w:val="网格表 4 - 着色 5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-61">
    <w:name w:val="网格表 4 - 着色 6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510">
    <w:name w:val="网格表 5 深色1"/>
    <w:basedOn w:val="a3"/>
    <w:uiPriority w:val="50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5-11">
    <w:name w:val="网格表 5 深色 - 着色 11"/>
    <w:basedOn w:val="a3"/>
    <w:uiPriority w:val="50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5-21">
    <w:name w:val="网格表 5 深色 - 着色 21"/>
    <w:basedOn w:val="a3"/>
    <w:uiPriority w:val="50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5-31">
    <w:name w:val="网格表 5 深色 - 着色 31"/>
    <w:basedOn w:val="a3"/>
    <w:uiPriority w:val="50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5-41">
    <w:name w:val="网格表 5 深色 - 着色 41"/>
    <w:basedOn w:val="a3"/>
    <w:uiPriority w:val="50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5-51">
    <w:name w:val="网格表 5 深色 - 着色 51"/>
    <w:basedOn w:val="a3"/>
    <w:uiPriority w:val="50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5-61">
    <w:name w:val="网格表 5 深色 - 着色 61"/>
    <w:basedOn w:val="a3"/>
    <w:uiPriority w:val="50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610">
    <w:name w:val="网格表 6 彩色1"/>
    <w:basedOn w:val="a3"/>
    <w:uiPriority w:val="51"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6-11">
    <w:name w:val="网格表 6 彩色 - 着色 11"/>
    <w:basedOn w:val="a3"/>
    <w:uiPriority w:val="51"/>
    <w:rsid w:val="00F218CF"/>
    <w:rPr>
      <w:rFonts w:ascii="Times New Roman" w:eastAsia="宋体" w:hAnsi="Times New Roman" w:cs="Times New Roman"/>
      <w:color w:val="2F5496" w:themeColor="accent1" w:themeShade="BF"/>
      <w:kern w:val="0"/>
      <w:sz w:val="20"/>
      <w:szCs w:val="20"/>
      <w14:ligatures w14:val="none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6-21">
    <w:name w:val="网格表 6 彩色 - 着色 21"/>
    <w:basedOn w:val="a3"/>
    <w:uiPriority w:val="51"/>
    <w:rsid w:val="00F218CF"/>
    <w:rPr>
      <w:rFonts w:ascii="Times New Roman" w:eastAsia="宋体" w:hAnsi="Times New Roman" w:cs="Times New Roman"/>
      <w:color w:val="C45911" w:themeColor="accent2" w:themeShade="BF"/>
      <w:kern w:val="0"/>
      <w:sz w:val="20"/>
      <w:szCs w:val="20"/>
      <w14:ligatures w14:val="none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6-31">
    <w:name w:val="网格表 6 彩色 - 着色 31"/>
    <w:basedOn w:val="a3"/>
    <w:uiPriority w:val="51"/>
    <w:rsid w:val="00F218CF"/>
    <w:rPr>
      <w:rFonts w:ascii="Times New Roman" w:eastAsia="宋体" w:hAnsi="Times New Roman" w:cs="Times New Roman"/>
      <w:color w:val="7B7B7B" w:themeColor="accent3" w:themeShade="BF"/>
      <w:kern w:val="0"/>
      <w:sz w:val="20"/>
      <w:szCs w:val="20"/>
      <w14:ligatures w14:val="none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6-41">
    <w:name w:val="网格表 6 彩色 - 着色 41"/>
    <w:basedOn w:val="a3"/>
    <w:uiPriority w:val="51"/>
    <w:rsid w:val="00F218CF"/>
    <w:rPr>
      <w:rFonts w:ascii="Times New Roman" w:eastAsia="宋体" w:hAnsi="Times New Roman" w:cs="Times New Roman"/>
      <w:color w:val="BF8F00" w:themeColor="accent4" w:themeShade="BF"/>
      <w:kern w:val="0"/>
      <w:sz w:val="20"/>
      <w:szCs w:val="20"/>
      <w14:ligatures w14:val="none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6-51">
    <w:name w:val="网格表 6 彩色 - 着色 51"/>
    <w:basedOn w:val="a3"/>
    <w:uiPriority w:val="51"/>
    <w:rsid w:val="00F218CF"/>
    <w:rPr>
      <w:rFonts w:ascii="Times New Roman" w:eastAsia="宋体" w:hAnsi="Times New Roman" w:cs="Times New Roman"/>
      <w:color w:val="2E74B5" w:themeColor="accent5" w:themeShade="BF"/>
      <w:kern w:val="0"/>
      <w:sz w:val="20"/>
      <w:szCs w:val="20"/>
      <w14:ligatures w14:val="none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6-61">
    <w:name w:val="网格表 6 彩色 - 着色 61"/>
    <w:basedOn w:val="a3"/>
    <w:uiPriority w:val="51"/>
    <w:rsid w:val="00F218CF"/>
    <w:rPr>
      <w:rFonts w:ascii="Times New Roman" w:eastAsia="宋体" w:hAnsi="Times New Roman" w:cs="Times New Roman"/>
      <w:color w:val="538135" w:themeColor="accent6" w:themeShade="BF"/>
      <w:kern w:val="0"/>
      <w:sz w:val="20"/>
      <w:szCs w:val="20"/>
      <w14:ligatures w14:val="none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710">
    <w:name w:val="网格表 7 彩色1"/>
    <w:basedOn w:val="a3"/>
    <w:uiPriority w:val="52"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7-11">
    <w:name w:val="网格表 7 彩色 - 着色 11"/>
    <w:basedOn w:val="a3"/>
    <w:uiPriority w:val="52"/>
    <w:rsid w:val="00F218CF"/>
    <w:rPr>
      <w:rFonts w:ascii="Times New Roman" w:eastAsia="宋体" w:hAnsi="Times New Roman" w:cs="Times New Roman"/>
      <w:color w:val="2F5496" w:themeColor="accent1" w:themeShade="BF"/>
      <w:kern w:val="0"/>
      <w:sz w:val="20"/>
      <w:szCs w:val="20"/>
      <w14:ligatures w14:val="none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7-21">
    <w:name w:val="网格表 7 彩色 - 着色 21"/>
    <w:basedOn w:val="a3"/>
    <w:uiPriority w:val="52"/>
    <w:rsid w:val="00F218CF"/>
    <w:rPr>
      <w:rFonts w:ascii="Times New Roman" w:eastAsia="宋体" w:hAnsi="Times New Roman" w:cs="Times New Roman"/>
      <w:color w:val="C45911" w:themeColor="accent2" w:themeShade="BF"/>
      <w:kern w:val="0"/>
      <w:sz w:val="20"/>
      <w:szCs w:val="20"/>
      <w14:ligatures w14:val="none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7-31">
    <w:name w:val="网格表 7 彩色 - 着色 31"/>
    <w:basedOn w:val="a3"/>
    <w:uiPriority w:val="52"/>
    <w:rsid w:val="00F218CF"/>
    <w:rPr>
      <w:rFonts w:ascii="Times New Roman" w:eastAsia="宋体" w:hAnsi="Times New Roman" w:cs="Times New Roman"/>
      <w:color w:val="7B7B7B" w:themeColor="accent3" w:themeShade="BF"/>
      <w:kern w:val="0"/>
      <w:sz w:val="20"/>
      <w:szCs w:val="20"/>
      <w14:ligatures w14:val="none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7-41">
    <w:name w:val="网格表 7 彩色 - 着色 41"/>
    <w:basedOn w:val="a3"/>
    <w:uiPriority w:val="52"/>
    <w:rsid w:val="00F218CF"/>
    <w:rPr>
      <w:rFonts w:ascii="Times New Roman" w:eastAsia="宋体" w:hAnsi="Times New Roman" w:cs="Times New Roman"/>
      <w:color w:val="BF8F00" w:themeColor="accent4" w:themeShade="BF"/>
      <w:kern w:val="0"/>
      <w:sz w:val="20"/>
      <w:szCs w:val="20"/>
      <w14:ligatures w14:val="none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7-51">
    <w:name w:val="网格表 7 彩色 - 着色 51"/>
    <w:basedOn w:val="a3"/>
    <w:uiPriority w:val="52"/>
    <w:rsid w:val="00F218CF"/>
    <w:rPr>
      <w:rFonts w:ascii="Times New Roman" w:eastAsia="宋体" w:hAnsi="Times New Roman" w:cs="Times New Roman"/>
      <w:color w:val="2E74B5" w:themeColor="accent5" w:themeShade="BF"/>
      <w:kern w:val="0"/>
      <w:sz w:val="20"/>
      <w:szCs w:val="20"/>
      <w14:ligatures w14:val="none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7-61">
    <w:name w:val="网格表 7 彩色 - 着色 61"/>
    <w:basedOn w:val="a3"/>
    <w:uiPriority w:val="52"/>
    <w:rsid w:val="00F218CF"/>
    <w:rPr>
      <w:rFonts w:ascii="Times New Roman" w:eastAsia="宋体" w:hAnsi="Times New Roman" w:cs="Times New Roman"/>
      <w:color w:val="538135" w:themeColor="accent6" w:themeShade="BF"/>
      <w:kern w:val="0"/>
      <w:sz w:val="20"/>
      <w:szCs w:val="20"/>
      <w14:ligatures w14:val="none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1f2">
    <w:name w:val="井号标签1"/>
    <w:basedOn w:val="a2"/>
    <w:uiPriority w:val="99"/>
    <w:semiHidden/>
    <w:unhideWhenUsed/>
    <w:rsid w:val="00F218CF"/>
    <w:rPr>
      <w:color w:val="2B579A"/>
      <w:shd w:val="clear" w:color="auto" w:fill="E1DFDD"/>
    </w:rPr>
  </w:style>
  <w:style w:type="character" w:customStyle="1" w:styleId="1f3">
    <w:name w:val="明显强调1"/>
    <w:basedOn w:val="a2"/>
    <w:uiPriority w:val="21"/>
    <w:qFormat/>
    <w:rsid w:val="00F218CF"/>
    <w:rPr>
      <w:i/>
      <w:iCs/>
      <w:color w:val="4472C4" w:themeColor="accent1"/>
    </w:rPr>
  </w:style>
  <w:style w:type="paragraph" w:styleId="afffff2">
    <w:name w:val="Intense Quote"/>
    <w:basedOn w:val="a1"/>
    <w:next w:val="a1"/>
    <w:link w:val="afffff3"/>
    <w:uiPriority w:val="99"/>
    <w:unhideWhenUsed/>
    <w:rsid w:val="00F218C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f3">
    <w:name w:val="明显引用 字符"/>
    <w:basedOn w:val="a2"/>
    <w:link w:val="afffff2"/>
    <w:uiPriority w:val="99"/>
    <w:rsid w:val="00F218CF"/>
    <w:rPr>
      <w:i/>
      <w:iCs/>
      <w:color w:val="4472C4" w:themeColor="accent1"/>
    </w:rPr>
  </w:style>
  <w:style w:type="character" w:customStyle="1" w:styleId="1f4">
    <w:name w:val="明显参考1"/>
    <w:basedOn w:val="a2"/>
    <w:uiPriority w:val="32"/>
    <w:qFormat/>
    <w:rsid w:val="00F218CF"/>
    <w:rPr>
      <w:b/>
      <w:bCs/>
      <w:smallCaps/>
      <w:color w:val="4472C4" w:themeColor="accent1"/>
      <w:spacing w:val="5"/>
    </w:rPr>
  </w:style>
  <w:style w:type="paragraph" w:styleId="afffff4">
    <w:name w:val="List Paragraph"/>
    <w:basedOn w:val="a1"/>
    <w:uiPriority w:val="99"/>
    <w:unhideWhenUsed/>
    <w:rsid w:val="00F218CF"/>
    <w:pPr>
      <w:ind w:left="720"/>
      <w:contextualSpacing/>
    </w:pPr>
  </w:style>
  <w:style w:type="table" w:customStyle="1" w:styleId="111">
    <w:name w:val="清单表 1 浅色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-111">
    <w:name w:val="清单表 1 浅色 - 着色 1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1-211">
    <w:name w:val="清单表 1 浅色 - 着色 2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1-311">
    <w:name w:val="清单表 1 浅色 - 着色 3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1-411">
    <w:name w:val="清单表 1 浅色 - 着色 4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1-511">
    <w:name w:val="清单表 1 浅色 - 着色 5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1-611">
    <w:name w:val="清单表 1 浅色 - 着色 61"/>
    <w:basedOn w:val="a3"/>
    <w:uiPriority w:val="46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211">
    <w:name w:val="清单表 2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2-111">
    <w:name w:val="清单表 2 - 着色 1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2-211">
    <w:name w:val="清单表 2 - 着色 2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2-311">
    <w:name w:val="清单表 2 - 着色 3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2-411">
    <w:name w:val="清单表 2 - 着色 4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2-511">
    <w:name w:val="清单表 2 - 着色 5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2-611">
    <w:name w:val="清单表 2 - 着色 61"/>
    <w:basedOn w:val="a3"/>
    <w:uiPriority w:val="47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311">
    <w:name w:val="清单表 3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3-110">
    <w:name w:val="清单表 3 - 着色 1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3-210">
    <w:name w:val="清单表 3 - 着色 2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3-310">
    <w:name w:val="清单表 3 - 着色 3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3-410">
    <w:name w:val="清单表 3 - 着色 4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3-510">
    <w:name w:val="清单表 3 - 着色 5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3-610">
    <w:name w:val="清单表 3 - 着色 61"/>
    <w:basedOn w:val="a3"/>
    <w:uiPriority w:val="48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411">
    <w:name w:val="清单表 4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4-110">
    <w:name w:val="清单表 4 - 着色 1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0">
    <w:name w:val="清单表 4 - 着色 2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4-310">
    <w:name w:val="清单表 4 - 着色 3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-410">
    <w:name w:val="清单表 4 - 着色 4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4-510">
    <w:name w:val="清单表 4 - 着色 5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-610">
    <w:name w:val="清单表 4 - 着色 61"/>
    <w:basedOn w:val="a3"/>
    <w:uiPriority w:val="49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511">
    <w:name w:val="清单表 5 深色1"/>
    <w:basedOn w:val="a3"/>
    <w:uiPriority w:val="50"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110">
    <w:name w:val="清单表 5 深色 - 着色 11"/>
    <w:basedOn w:val="a3"/>
    <w:uiPriority w:val="50"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210">
    <w:name w:val="清单表 5 深色 - 着色 21"/>
    <w:basedOn w:val="a3"/>
    <w:uiPriority w:val="50"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310">
    <w:name w:val="清单表 5 深色 - 着色 31"/>
    <w:basedOn w:val="a3"/>
    <w:uiPriority w:val="50"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410">
    <w:name w:val="清单表 5 深色 - 着色 41"/>
    <w:basedOn w:val="a3"/>
    <w:uiPriority w:val="50"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510">
    <w:name w:val="清单表 5 深色 - 着色 51"/>
    <w:basedOn w:val="a3"/>
    <w:uiPriority w:val="50"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5-610">
    <w:name w:val="清单表 5 深色 - 着色 61"/>
    <w:basedOn w:val="a3"/>
    <w:uiPriority w:val="50"/>
    <w:rsid w:val="00F218CF"/>
    <w:rPr>
      <w:rFonts w:ascii="Times New Roman" w:eastAsia="宋体" w:hAnsi="Times New Roman" w:cs="Times New Roman"/>
      <w:color w:val="FFFFFF" w:themeColor="background1"/>
      <w:kern w:val="0"/>
      <w:sz w:val="20"/>
      <w:szCs w:val="20"/>
      <w14:ligatures w14:val="none"/>
    </w:rPr>
    <w:tblPr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611">
    <w:name w:val="清单表 6 彩色1"/>
    <w:basedOn w:val="a3"/>
    <w:uiPriority w:val="51"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6-110">
    <w:name w:val="清单表 6 彩色 - 着色 11"/>
    <w:basedOn w:val="a3"/>
    <w:uiPriority w:val="51"/>
    <w:rsid w:val="00F218CF"/>
    <w:rPr>
      <w:rFonts w:ascii="Times New Roman" w:eastAsia="宋体" w:hAnsi="Times New Roman" w:cs="Times New Roman"/>
      <w:color w:val="2F5496" w:themeColor="accent1" w:themeShade="BF"/>
      <w:kern w:val="0"/>
      <w:sz w:val="20"/>
      <w:szCs w:val="20"/>
      <w14:ligatures w14:val="none"/>
    </w:rPr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6-210">
    <w:name w:val="清单表 6 彩色 - 着色 21"/>
    <w:basedOn w:val="a3"/>
    <w:uiPriority w:val="51"/>
    <w:rsid w:val="00F218CF"/>
    <w:rPr>
      <w:rFonts w:ascii="Times New Roman" w:eastAsia="宋体" w:hAnsi="Times New Roman" w:cs="Times New Roman"/>
      <w:color w:val="C45911" w:themeColor="accent2" w:themeShade="BF"/>
      <w:kern w:val="0"/>
      <w:sz w:val="20"/>
      <w:szCs w:val="20"/>
      <w14:ligatures w14:val="none"/>
    </w:rPr>
    <w:tblPr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6-310">
    <w:name w:val="清单表 6 彩色 - 着色 31"/>
    <w:basedOn w:val="a3"/>
    <w:uiPriority w:val="51"/>
    <w:rsid w:val="00F218CF"/>
    <w:rPr>
      <w:rFonts w:ascii="Times New Roman" w:eastAsia="宋体" w:hAnsi="Times New Roman" w:cs="Times New Roman"/>
      <w:color w:val="7B7B7B" w:themeColor="accent3" w:themeShade="BF"/>
      <w:kern w:val="0"/>
      <w:sz w:val="20"/>
      <w:szCs w:val="20"/>
      <w14:ligatures w14:val="none"/>
    </w:rPr>
    <w:tblPr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6-410">
    <w:name w:val="清单表 6 彩色 - 着色 41"/>
    <w:basedOn w:val="a3"/>
    <w:uiPriority w:val="51"/>
    <w:rsid w:val="00F218CF"/>
    <w:rPr>
      <w:rFonts w:ascii="Times New Roman" w:eastAsia="宋体" w:hAnsi="Times New Roman" w:cs="Times New Roman"/>
      <w:color w:val="BF8F00" w:themeColor="accent4" w:themeShade="BF"/>
      <w:kern w:val="0"/>
      <w:sz w:val="20"/>
      <w:szCs w:val="20"/>
      <w14:ligatures w14:val="none"/>
    </w:rPr>
    <w:tblPr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6-510">
    <w:name w:val="清单表 6 彩色 - 着色 51"/>
    <w:basedOn w:val="a3"/>
    <w:uiPriority w:val="51"/>
    <w:rsid w:val="00F218CF"/>
    <w:rPr>
      <w:rFonts w:ascii="Times New Roman" w:eastAsia="宋体" w:hAnsi="Times New Roman" w:cs="Times New Roman"/>
      <w:color w:val="2E74B5" w:themeColor="accent5" w:themeShade="BF"/>
      <w:kern w:val="0"/>
      <w:sz w:val="20"/>
      <w:szCs w:val="20"/>
      <w14:ligatures w14:val="none"/>
    </w:rPr>
    <w:tblPr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6-610">
    <w:name w:val="清单表 6 彩色 - 着色 61"/>
    <w:basedOn w:val="a3"/>
    <w:uiPriority w:val="51"/>
    <w:rsid w:val="00F218CF"/>
    <w:rPr>
      <w:rFonts w:ascii="Times New Roman" w:eastAsia="宋体" w:hAnsi="Times New Roman" w:cs="Times New Roman"/>
      <w:color w:val="538135" w:themeColor="accent6" w:themeShade="BF"/>
      <w:kern w:val="0"/>
      <w:sz w:val="20"/>
      <w:szCs w:val="20"/>
      <w14:ligatures w14:val="none"/>
    </w:rPr>
    <w:tblPr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711">
    <w:name w:val="清单表 7 彩色1"/>
    <w:basedOn w:val="a3"/>
    <w:uiPriority w:val="52"/>
    <w:rsid w:val="00F218CF"/>
    <w:rPr>
      <w:rFonts w:ascii="Times New Roman" w:eastAsia="宋体" w:hAnsi="Times New Roman" w:cs="Times New Roman"/>
      <w:color w:val="000000" w:themeColor="text1"/>
      <w:kern w:val="0"/>
      <w:sz w:val="20"/>
      <w:szCs w:val="20"/>
      <w14:ligatures w14:val="non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110">
    <w:name w:val="清单表 7 彩色 - 着色 11"/>
    <w:basedOn w:val="a3"/>
    <w:uiPriority w:val="52"/>
    <w:rsid w:val="00F218CF"/>
    <w:rPr>
      <w:rFonts w:ascii="Times New Roman" w:eastAsia="宋体" w:hAnsi="Times New Roman" w:cs="Times New Roman"/>
      <w:color w:val="2F5496" w:themeColor="accent1" w:themeShade="BF"/>
      <w:kern w:val="0"/>
      <w:sz w:val="20"/>
      <w:szCs w:val="20"/>
      <w14:ligatures w14:val="non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210">
    <w:name w:val="清单表 7 彩色 - 着色 21"/>
    <w:basedOn w:val="a3"/>
    <w:uiPriority w:val="52"/>
    <w:rsid w:val="00F218CF"/>
    <w:rPr>
      <w:rFonts w:ascii="Times New Roman" w:eastAsia="宋体" w:hAnsi="Times New Roman" w:cs="Times New Roman"/>
      <w:color w:val="C45911" w:themeColor="accent2" w:themeShade="BF"/>
      <w:kern w:val="0"/>
      <w:sz w:val="20"/>
      <w:szCs w:val="20"/>
      <w14:ligatures w14:val="non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310">
    <w:name w:val="清单表 7 彩色 - 着色 31"/>
    <w:basedOn w:val="a3"/>
    <w:uiPriority w:val="52"/>
    <w:rsid w:val="00F218CF"/>
    <w:rPr>
      <w:rFonts w:ascii="Times New Roman" w:eastAsia="宋体" w:hAnsi="Times New Roman" w:cs="Times New Roman"/>
      <w:color w:val="7B7B7B" w:themeColor="accent3" w:themeShade="BF"/>
      <w:kern w:val="0"/>
      <w:sz w:val="20"/>
      <w:szCs w:val="20"/>
      <w14:ligatures w14:val="non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410">
    <w:name w:val="清单表 7 彩色 - 着色 41"/>
    <w:basedOn w:val="a3"/>
    <w:uiPriority w:val="52"/>
    <w:rsid w:val="00F218CF"/>
    <w:rPr>
      <w:rFonts w:ascii="Times New Roman" w:eastAsia="宋体" w:hAnsi="Times New Roman" w:cs="Times New Roman"/>
      <w:color w:val="BF8F00" w:themeColor="accent4" w:themeShade="BF"/>
      <w:kern w:val="0"/>
      <w:sz w:val="20"/>
      <w:szCs w:val="20"/>
      <w14:ligatures w14:val="non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510">
    <w:name w:val="清单表 7 彩色 - 着色 51"/>
    <w:basedOn w:val="a3"/>
    <w:uiPriority w:val="52"/>
    <w:rsid w:val="00F218CF"/>
    <w:rPr>
      <w:rFonts w:ascii="Times New Roman" w:eastAsia="宋体" w:hAnsi="Times New Roman" w:cs="Times New Roman"/>
      <w:color w:val="2E74B5" w:themeColor="accent5" w:themeShade="BF"/>
      <w:kern w:val="0"/>
      <w:sz w:val="20"/>
      <w:szCs w:val="20"/>
      <w14:ligatures w14:val="non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7-610">
    <w:name w:val="清单表 7 彩色 - 着色 61"/>
    <w:basedOn w:val="a3"/>
    <w:uiPriority w:val="52"/>
    <w:rsid w:val="00F218CF"/>
    <w:rPr>
      <w:rFonts w:ascii="Times New Roman" w:eastAsia="宋体" w:hAnsi="Times New Roman" w:cs="Times New Roman"/>
      <w:color w:val="538135" w:themeColor="accent6" w:themeShade="BF"/>
      <w:kern w:val="0"/>
      <w:sz w:val="20"/>
      <w:szCs w:val="20"/>
      <w14:ligatures w14:val="non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1f5">
    <w:name w:val="@他1"/>
    <w:basedOn w:val="a2"/>
    <w:uiPriority w:val="99"/>
    <w:semiHidden/>
    <w:unhideWhenUsed/>
    <w:rsid w:val="00F218CF"/>
    <w:rPr>
      <w:color w:val="2B579A"/>
      <w:shd w:val="clear" w:color="auto" w:fill="E1DFDD"/>
    </w:rPr>
  </w:style>
  <w:style w:type="paragraph" w:styleId="afffff5">
    <w:name w:val="No Spacing"/>
    <w:uiPriority w:val="99"/>
    <w:unhideWhenUsed/>
    <w:rsid w:val="00F218CF"/>
    <w:pPr>
      <w:widowControl w:val="0"/>
      <w:jc w:val="both"/>
    </w:pPr>
  </w:style>
  <w:style w:type="character" w:styleId="afffff6">
    <w:name w:val="Placeholder Text"/>
    <w:basedOn w:val="a2"/>
    <w:uiPriority w:val="99"/>
    <w:semiHidden/>
    <w:unhideWhenUsed/>
    <w:rsid w:val="00F218CF"/>
    <w:rPr>
      <w:color w:val="666666"/>
    </w:rPr>
  </w:style>
  <w:style w:type="table" w:customStyle="1" w:styleId="112">
    <w:name w:val="无格式表格 11"/>
    <w:basedOn w:val="a3"/>
    <w:uiPriority w:val="41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2">
    <w:name w:val="无格式表格 21"/>
    <w:basedOn w:val="a3"/>
    <w:uiPriority w:val="42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2">
    <w:name w:val="无格式表格 31"/>
    <w:basedOn w:val="a3"/>
    <w:uiPriority w:val="43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2">
    <w:name w:val="无格式表格 41"/>
    <w:basedOn w:val="a3"/>
    <w:uiPriority w:val="44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2">
    <w:name w:val="无格式表格 51"/>
    <w:basedOn w:val="a3"/>
    <w:uiPriority w:val="45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7">
    <w:name w:val="Quote"/>
    <w:basedOn w:val="a1"/>
    <w:next w:val="a1"/>
    <w:link w:val="afffff8"/>
    <w:uiPriority w:val="99"/>
    <w:unhideWhenUsed/>
    <w:rsid w:val="00F218C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8">
    <w:name w:val="引用 字符"/>
    <w:basedOn w:val="a2"/>
    <w:link w:val="afffff7"/>
    <w:uiPriority w:val="99"/>
    <w:rsid w:val="00F218CF"/>
    <w:rPr>
      <w:i/>
      <w:iCs/>
      <w:color w:val="404040" w:themeColor="text1" w:themeTint="BF"/>
    </w:rPr>
  </w:style>
  <w:style w:type="character" w:customStyle="1" w:styleId="1f6">
    <w:name w:val="智能超链接1"/>
    <w:basedOn w:val="a2"/>
    <w:uiPriority w:val="99"/>
    <w:semiHidden/>
    <w:unhideWhenUsed/>
    <w:rsid w:val="00F218CF"/>
    <w:rPr>
      <w:u w:val="dotted"/>
    </w:rPr>
  </w:style>
  <w:style w:type="character" w:customStyle="1" w:styleId="1f7">
    <w:name w:val="智能链接1"/>
    <w:basedOn w:val="a2"/>
    <w:uiPriority w:val="99"/>
    <w:semiHidden/>
    <w:unhideWhenUsed/>
    <w:rsid w:val="00F218CF"/>
    <w:rPr>
      <w:color w:val="0000FF"/>
      <w:u w:val="single"/>
      <w:shd w:val="clear" w:color="auto" w:fill="F3F2F1"/>
    </w:rPr>
  </w:style>
  <w:style w:type="character" w:customStyle="1" w:styleId="1f8">
    <w:name w:val="不明显强调1"/>
    <w:basedOn w:val="a2"/>
    <w:uiPriority w:val="19"/>
    <w:qFormat/>
    <w:rsid w:val="00F218CF"/>
    <w:rPr>
      <w:i/>
      <w:iCs/>
      <w:color w:val="404040" w:themeColor="text1" w:themeTint="BF"/>
    </w:rPr>
  </w:style>
  <w:style w:type="character" w:customStyle="1" w:styleId="1f9">
    <w:name w:val="不明显参考1"/>
    <w:basedOn w:val="a2"/>
    <w:uiPriority w:val="31"/>
    <w:qFormat/>
    <w:rsid w:val="00F218CF"/>
    <w:rPr>
      <w:smallCaps/>
      <w:color w:val="595959" w:themeColor="text1" w:themeTint="A6"/>
    </w:rPr>
  </w:style>
  <w:style w:type="table" w:customStyle="1" w:styleId="1fa">
    <w:name w:val="网格型浅色1"/>
    <w:basedOn w:val="a3"/>
    <w:uiPriority w:val="40"/>
    <w:rsid w:val="00F218CF"/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218CF"/>
    <w:pPr>
      <w:outlineLvl w:val="9"/>
    </w:pPr>
  </w:style>
  <w:style w:type="character" w:customStyle="1" w:styleId="5a">
    <w:name w:val="未处理的提及5"/>
    <w:basedOn w:val="a2"/>
    <w:uiPriority w:val="99"/>
    <w:semiHidden/>
    <w:unhideWhenUsed/>
    <w:rsid w:val="00F218CF"/>
    <w:rPr>
      <w:color w:val="605E5C"/>
      <w:shd w:val="clear" w:color="auto" w:fill="E1DFDD"/>
    </w:rPr>
  </w:style>
  <w:style w:type="paragraph" w:styleId="afffff9">
    <w:name w:val="Revision"/>
    <w:hidden/>
    <w:uiPriority w:val="99"/>
    <w:unhideWhenUsed/>
    <w:rsid w:val="00F21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4100</Words>
  <Characters>23376</Characters>
  <Application>Microsoft Office Word</Application>
  <DocSecurity>0</DocSecurity>
  <Lines>194</Lines>
  <Paragraphs>54</Paragraphs>
  <ScaleCrop>false</ScaleCrop>
  <Company/>
  <LinksUpToDate>false</LinksUpToDate>
  <CharactersWithSpaces>27422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xuejia zhai</dc:creator>
  <cp:keywords/>
  <dc:description/>
  <cp:lastModifiedBy>xuejia zhai</cp:lastModifiedBy>
  <cp:revision>2</cp:revision>
  <dcterms:created xsi:type="dcterms:W3CDTF">2024-04-07T07:30:00Z</dcterms:created>
  <dcterms:modified xsi:type="dcterms:W3CDTF">2024-04-07T07:36:00Z</dcterms:modified>
</cp:coreProperties>
</file>